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84EDB15" w:rsidR="00E9750A" w:rsidRDefault="00A16F12">
            <w:pPr>
              <w:pStyle w:val="ZA"/>
              <w:framePr w:w="0" w:hRule="auto" w:wrap="auto" w:vAnchor="margin" w:hAnchor="text" w:yAlign="inline"/>
            </w:pPr>
            <w:bookmarkStart w:id="0" w:name="page1"/>
            <w:r>
              <w:rPr>
                <w:sz w:val="64"/>
              </w:rPr>
              <w:t xml:space="preserve">3GPP TS 29.575 </w:t>
            </w:r>
            <w:r>
              <w:t>V18.</w:t>
            </w:r>
            <w:r w:rsidR="00C07B96">
              <w:t>3</w:t>
            </w:r>
            <w:r>
              <w:t xml:space="preserve">.0 </w:t>
            </w:r>
            <w:r>
              <w:rPr>
                <w:sz w:val="32"/>
              </w:rPr>
              <w:t>(</w:t>
            </w:r>
            <w:r w:rsidR="00D71F1F">
              <w:rPr>
                <w:sz w:val="32"/>
              </w:rPr>
              <w:t>2023</w:t>
            </w:r>
            <w:r>
              <w:rPr>
                <w:sz w:val="32"/>
              </w:rPr>
              <w:t>-</w:t>
            </w:r>
            <w:r w:rsidR="00C07B96">
              <w:rPr>
                <w:sz w:val="32"/>
              </w:rPr>
              <w:t>07</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8" o:title=""/>
                </v:shape>
                <o:OLEObject Type="Embed" ProgID="Word.Picture.8" ShapeID="_x0000_i1025" DrawAspect="Content" ObjectID="_1756130683"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7AB95EDD" w14:textId="1F6C916E" w:rsidR="00C07B96" w:rsidRDefault="00C07B9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_Toc144388388 \h </w:instrText>
      </w:r>
      <w:r>
        <w:rPr>
          <w:noProof/>
        </w:rPr>
      </w:r>
      <w:r>
        <w:rPr>
          <w:noProof/>
        </w:rPr>
        <w:fldChar w:fldCharType="separate"/>
      </w:r>
      <w:r>
        <w:rPr>
          <w:noProof/>
        </w:rPr>
        <w:t>7</w:t>
      </w:r>
      <w:r>
        <w:rPr>
          <w:noProof/>
        </w:rPr>
        <w:fldChar w:fldCharType="end"/>
      </w:r>
    </w:p>
    <w:p w14:paraId="34792EC2" w14:textId="27BC6811" w:rsidR="00C07B96" w:rsidRDefault="00C07B9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_Toc144388389 \h </w:instrText>
      </w:r>
      <w:r>
        <w:rPr>
          <w:noProof/>
        </w:rPr>
      </w:r>
      <w:r>
        <w:rPr>
          <w:noProof/>
        </w:rPr>
        <w:fldChar w:fldCharType="separate"/>
      </w:r>
      <w:r>
        <w:rPr>
          <w:noProof/>
        </w:rPr>
        <w:t>8</w:t>
      </w:r>
      <w:r>
        <w:rPr>
          <w:noProof/>
        </w:rPr>
        <w:fldChar w:fldCharType="end"/>
      </w:r>
    </w:p>
    <w:p w14:paraId="2803A6AA" w14:textId="50B63136" w:rsidR="00C07B96" w:rsidRDefault="00C07B9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_Toc144388390 \h </w:instrText>
      </w:r>
      <w:r>
        <w:rPr>
          <w:noProof/>
        </w:rPr>
      </w:r>
      <w:r>
        <w:rPr>
          <w:noProof/>
        </w:rPr>
        <w:fldChar w:fldCharType="separate"/>
      </w:r>
      <w:r>
        <w:rPr>
          <w:noProof/>
        </w:rPr>
        <w:t>9</w:t>
      </w:r>
      <w:r>
        <w:rPr>
          <w:noProof/>
        </w:rPr>
        <w:fldChar w:fldCharType="end"/>
      </w:r>
    </w:p>
    <w:p w14:paraId="2F1D8799" w14:textId="4DEFB332" w:rsidR="00C07B96" w:rsidRDefault="00C07B9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_Toc144388391 \h </w:instrText>
      </w:r>
      <w:r>
        <w:rPr>
          <w:noProof/>
        </w:rPr>
      </w:r>
      <w:r>
        <w:rPr>
          <w:noProof/>
        </w:rPr>
        <w:fldChar w:fldCharType="separate"/>
      </w:r>
      <w:r>
        <w:rPr>
          <w:noProof/>
        </w:rPr>
        <w:t>9</w:t>
      </w:r>
      <w:r>
        <w:rPr>
          <w:noProof/>
        </w:rPr>
        <w:fldChar w:fldCharType="end"/>
      </w:r>
    </w:p>
    <w:p w14:paraId="1AE7C922" w14:textId="7C415F70" w:rsidR="00C07B96" w:rsidRDefault="00C07B9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_Toc144388392 \h </w:instrText>
      </w:r>
      <w:r>
        <w:rPr>
          <w:noProof/>
        </w:rPr>
      </w:r>
      <w:r>
        <w:rPr>
          <w:noProof/>
        </w:rPr>
        <w:fldChar w:fldCharType="separate"/>
      </w:r>
      <w:r>
        <w:rPr>
          <w:noProof/>
        </w:rPr>
        <w:t>10</w:t>
      </w:r>
      <w:r>
        <w:rPr>
          <w:noProof/>
        </w:rPr>
        <w:fldChar w:fldCharType="end"/>
      </w:r>
    </w:p>
    <w:p w14:paraId="491BDAF1" w14:textId="5812ED6F" w:rsidR="00C07B96" w:rsidRDefault="00C07B9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_Toc144388393 \h </w:instrText>
      </w:r>
      <w:r>
        <w:rPr>
          <w:noProof/>
        </w:rPr>
      </w:r>
      <w:r>
        <w:rPr>
          <w:noProof/>
        </w:rPr>
        <w:fldChar w:fldCharType="separate"/>
      </w:r>
      <w:r>
        <w:rPr>
          <w:noProof/>
        </w:rPr>
        <w:t>10</w:t>
      </w:r>
      <w:r>
        <w:rPr>
          <w:noProof/>
        </w:rPr>
        <w:fldChar w:fldCharType="end"/>
      </w:r>
    </w:p>
    <w:p w14:paraId="4CAB353A" w14:textId="2C70A957" w:rsidR="00C07B96" w:rsidRDefault="00C07B9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_Toc144388394 \h </w:instrText>
      </w:r>
      <w:r>
        <w:rPr>
          <w:noProof/>
        </w:rPr>
      </w:r>
      <w:r>
        <w:rPr>
          <w:noProof/>
        </w:rPr>
        <w:fldChar w:fldCharType="separate"/>
      </w:r>
      <w:r>
        <w:rPr>
          <w:noProof/>
        </w:rPr>
        <w:t>10</w:t>
      </w:r>
      <w:r>
        <w:rPr>
          <w:noProof/>
        </w:rPr>
        <w:fldChar w:fldCharType="end"/>
      </w:r>
    </w:p>
    <w:p w14:paraId="5F25DE91" w14:textId="638CA1E5" w:rsidR="00C07B96" w:rsidRDefault="00C07B9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_Toc144388395 \h </w:instrText>
      </w:r>
      <w:r>
        <w:rPr>
          <w:noProof/>
        </w:rPr>
      </w:r>
      <w:r>
        <w:rPr>
          <w:noProof/>
        </w:rPr>
        <w:fldChar w:fldCharType="separate"/>
      </w:r>
      <w:r>
        <w:rPr>
          <w:noProof/>
        </w:rPr>
        <w:t>10</w:t>
      </w:r>
      <w:r>
        <w:rPr>
          <w:noProof/>
        </w:rPr>
        <w:fldChar w:fldCharType="end"/>
      </w:r>
    </w:p>
    <w:p w14:paraId="4AD83B1D" w14:textId="065A268D" w:rsidR="00C07B96" w:rsidRDefault="00C07B9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_Toc144388396 \h </w:instrText>
      </w:r>
      <w:r>
        <w:rPr>
          <w:noProof/>
        </w:rPr>
      </w:r>
      <w:r>
        <w:rPr>
          <w:noProof/>
        </w:rPr>
        <w:fldChar w:fldCharType="separate"/>
      </w:r>
      <w:r>
        <w:rPr>
          <w:noProof/>
        </w:rPr>
        <w:t>11</w:t>
      </w:r>
      <w:r>
        <w:rPr>
          <w:noProof/>
        </w:rPr>
        <w:fldChar w:fldCharType="end"/>
      </w:r>
    </w:p>
    <w:p w14:paraId="6460AA97" w14:textId="7697063C" w:rsidR="00C07B96" w:rsidRDefault="00C07B96">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_Toc144388397 \h </w:instrText>
      </w:r>
      <w:r>
        <w:rPr>
          <w:noProof/>
        </w:rPr>
      </w:r>
      <w:r>
        <w:rPr>
          <w:noProof/>
        </w:rPr>
        <w:fldChar w:fldCharType="separate"/>
      </w:r>
      <w:r>
        <w:rPr>
          <w:noProof/>
        </w:rPr>
        <w:t>11</w:t>
      </w:r>
      <w:r>
        <w:rPr>
          <w:noProof/>
        </w:rPr>
        <w:fldChar w:fldCharType="end"/>
      </w:r>
    </w:p>
    <w:p w14:paraId="6B7D41A3" w14:textId="5B1F4ED7" w:rsidR="00C07B96" w:rsidRDefault="00C07B96">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_Toc144388398 \h </w:instrText>
      </w:r>
      <w:r>
        <w:rPr>
          <w:noProof/>
        </w:rPr>
      </w:r>
      <w:r>
        <w:rPr>
          <w:noProof/>
        </w:rPr>
        <w:fldChar w:fldCharType="separate"/>
      </w:r>
      <w:r>
        <w:rPr>
          <w:noProof/>
        </w:rPr>
        <w:t>12</w:t>
      </w:r>
      <w:r>
        <w:rPr>
          <w:noProof/>
        </w:rPr>
        <w:fldChar w:fldCharType="end"/>
      </w:r>
    </w:p>
    <w:p w14:paraId="3F4C01CD" w14:textId="6F12A552" w:rsidR="00C07B96" w:rsidRDefault="00C07B96">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_Toc144388399 \h </w:instrText>
      </w:r>
      <w:r>
        <w:rPr>
          <w:noProof/>
        </w:rPr>
      </w:r>
      <w:r>
        <w:rPr>
          <w:noProof/>
        </w:rPr>
        <w:fldChar w:fldCharType="separate"/>
      </w:r>
      <w:r>
        <w:rPr>
          <w:noProof/>
        </w:rPr>
        <w:t>12</w:t>
      </w:r>
      <w:r>
        <w:rPr>
          <w:noProof/>
        </w:rPr>
        <w:fldChar w:fldCharType="end"/>
      </w:r>
    </w:p>
    <w:p w14:paraId="61EDEB6A" w14:textId="1725966F" w:rsidR="00C07B96" w:rsidRDefault="00C07B96">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_Toc144388400 \h </w:instrText>
      </w:r>
      <w:r>
        <w:rPr>
          <w:noProof/>
        </w:rPr>
      </w:r>
      <w:r>
        <w:rPr>
          <w:noProof/>
        </w:rPr>
        <w:fldChar w:fldCharType="separate"/>
      </w:r>
      <w:r>
        <w:rPr>
          <w:noProof/>
        </w:rPr>
        <w:t>12</w:t>
      </w:r>
      <w:r>
        <w:rPr>
          <w:noProof/>
        </w:rPr>
        <w:fldChar w:fldCharType="end"/>
      </w:r>
    </w:p>
    <w:p w14:paraId="7F6D2875" w14:textId="3C082F7D" w:rsidR="00C07B96" w:rsidRDefault="00C07B96">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_Toc144388401 \h </w:instrText>
      </w:r>
      <w:r>
        <w:rPr>
          <w:noProof/>
        </w:rPr>
      </w:r>
      <w:r>
        <w:rPr>
          <w:noProof/>
        </w:rPr>
        <w:fldChar w:fldCharType="separate"/>
      </w:r>
      <w:r>
        <w:rPr>
          <w:noProof/>
        </w:rPr>
        <w:t>12</w:t>
      </w:r>
      <w:r>
        <w:rPr>
          <w:noProof/>
        </w:rPr>
        <w:fldChar w:fldCharType="end"/>
      </w:r>
    </w:p>
    <w:p w14:paraId="19B60060" w14:textId="0293BE5E"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4.2.</w:t>
      </w:r>
      <w:r w:rsidRPr="00AD703F">
        <w:rPr>
          <w:noProof/>
          <w:lang w:val="en-US" w:eastAsia="zh-CN"/>
        </w:rPr>
        <w:t>1.3</w:t>
      </w:r>
      <w:r>
        <w:rPr>
          <w:rFonts w:asciiTheme="minorHAnsi" w:eastAsiaTheme="minorEastAsia" w:hAnsiTheme="minorHAnsi" w:cstheme="minorBidi"/>
          <w:noProof/>
          <w:kern w:val="2"/>
          <w:sz w:val="21"/>
          <w:szCs w:val="22"/>
          <w:lang w:val="en-US" w:eastAsia="zh-CN"/>
        </w:rPr>
        <w:tab/>
      </w:r>
      <w:r w:rsidRPr="00AD703F">
        <w:rPr>
          <w:noProof/>
          <w:lang w:val="en-US"/>
        </w:rPr>
        <w:t>Network Functions</w:t>
      </w:r>
      <w:r>
        <w:rPr>
          <w:noProof/>
        </w:rPr>
        <w:tab/>
      </w:r>
      <w:r>
        <w:rPr>
          <w:noProof/>
        </w:rPr>
        <w:fldChar w:fldCharType="begin"/>
      </w:r>
      <w:r>
        <w:rPr>
          <w:noProof/>
        </w:rPr>
        <w:instrText xml:space="preserve"> PAGEREF _Toc144388402 \h </w:instrText>
      </w:r>
      <w:r>
        <w:rPr>
          <w:noProof/>
        </w:rPr>
      </w:r>
      <w:r>
        <w:rPr>
          <w:noProof/>
        </w:rPr>
        <w:fldChar w:fldCharType="separate"/>
      </w:r>
      <w:r>
        <w:rPr>
          <w:noProof/>
        </w:rPr>
        <w:t>13</w:t>
      </w:r>
      <w:r>
        <w:rPr>
          <w:noProof/>
        </w:rPr>
        <w:fldChar w:fldCharType="end"/>
      </w:r>
    </w:p>
    <w:p w14:paraId="76391DB1" w14:textId="789E17B3" w:rsidR="00C07B96" w:rsidRDefault="00C07B9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_Toc144388403 \h </w:instrText>
      </w:r>
      <w:r>
        <w:rPr>
          <w:noProof/>
        </w:rPr>
      </w:r>
      <w:r>
        <w:rPr>
          <w:noProof/>
        </w:rPr>
        <w:fldChar w:fldCharType="separate"/>
      </w:r>
      <w:r>
        <w:rPr>
          <w:noProof/>
        </w:rPr>
        <w:t>13</w:t>
      </w:r>
      <w:r>
        <w:rPr>
          <w:noProof/>
        </w:rPr>
        <w:fldChar w:fldCharType="end"/>
      </w:r>
    </w:p>
    <w:p w14:paraId="0834FFB2" w14:textId="07CA41D6" w:rsidR="00C07B96" w:rsidRDefault="00C07B9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_Toc144388404 \h </w:instrText>
      </w:r>
      <w:r>
        <w:rPr>
          <w:noProof/>
        </w:rPr>
      </w:r>
      <w:r>
        <w:rPr>
          <w:noProof/>
        </w:rPr>
        <w:fldChar w:fldCharType="separate"/>
      </w:r>
      <w:r>
        <w:rPr>
          <w:noProof/>
        </w:rPr>
        <w:t>13</w:t>
      </w:r>
      <w:r>
        <w:rPr>
          <w:noProof/>
        </w:rPr>
        <w:fldChar w:fldCharType="end"/>
      </w:r>
    </w:p>
    <w:p w14:paraId="744214D2" w14:textId="660189EF" w:rsidR="00C07B96" w:rsidRDefault="00C07B96">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_Toc144388405 \h </w:instrText>
      </w:r>
      <w:r>
        <w:rPr>
          <w:noProof/>
        </w:rPr>
      </w:r>
      <w:r>
        <w:rPr>
          <w:noProof/>
        </w:rPr>
        <w:fldChar w:fldCharType="separate"/>
      </w:r>
      <w:r>
        <w:rPr>
          <w:noProof/>
        </w:rPr>
        <w:t>13</w:t>
      </w:r>
      <w:r>
        <w:rPr>
          <w:noProof/>
        </w:rPr>
        <w:fldChar w:fldCharType="end"/>
      </w:r>
    </w:p>
    <w:p w14:paraId="2625AF3B" w14:textId="2C2D68A9" w:rsidR="00C07B96" w:rsidRDefault="00C07B96">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_Toc144388406 \h </w:instrText>
      </w:r>
      <w:r>
        <w:rPr>
          <w:noProof/>
        </w:rPr>
      </w:r>
      <w:r>
        <w:rPr>
          <w:noProof/>
        </w:rPr>
        <w:fldChar w:fldCharType="separate"/>
      </w:r>
      <w:r>
        <w:rPr>
          <w:noProof/>
        </w:rPr>
        <w:t>13</w:t>
      </w:r>
      <w:r>
        <w:rPr>
          <w:noProof/>
        </w:rPr>
        <w:fldChar w:fldCharType="end"/>
      </w:r>
    </w:p>
    <w:p w14:paraId="0EC0367D" w14:textId="62315269" w:rsidR="00C07B96" w:rsidRDefault="00C07B96">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_Toc144388407 \h </w:instrText>
      </w:r>
      <w:r>
        <w:rPr>
          <w:noProof/>
        </w:rPr>
      </w:r>
      <w:r>
        <w:rPr>
          <w:noProof/>
        </w:rPr>
        <w:fldChar w:fldCharType="separate"/>
      </w:r>
      <w:r>
        <w:rPr>
          <w:noProof/>
        </w:rPr>
        <w:t>14</w:t>
      </w:r>
      <w:r>
        <w:rPr>
          <w:noProof/>
        </w:rPr>
        <w:fldChar w:fldCharType="end"/>
      </w:r>
    </w:p>
    <w:p w14:paraId="7EF71AE5" w14:textId="409E3DC8" w:rsidR="00C07B96" w:rsidRDefault="00C07B96">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_Toc144388408 \h </w:instrText>
      </w:r>
      <w:r>
        <w:rPr>
          <w:noProof/>
        </w:rPr>
      </w:r>
      <w:r>
        <w:rPr>
          <w:noProof/>
        </w:rPr>
        <w:fldChar w:fldCharType="separate"/>
      </w:r>
      <w:r>
        <w:rPr>
          <w:noProof/>
        </w:rPr>
        <w:t>14</w:t>
      </w:r>
      <w:r>
        <w:rPr>
          <w:noProof/>
        </w:rPr>
        <w:fldChar w:fldCharType="end"/>
      </w:r>
    </w:p>
    <w:p w14:paraId="68CFB9F3" w14:textId="5645F1B1" w:rsidR="00C07B96" w:rsidRDefault="00C07B96">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_Toc144388409 \h </w:instrText>
      </w:r>
      <w:r>
        <w:rPr>
          <w:noProof/>
        </w:rPr>
      </w:r>
      <w:r>
        <w:rPr>
          <w:noProof/>
        </w:rPr>
        <w:fldChar w:fldCharType="separate"/>
      </w:r>
      <w:r>
        <w:rPr>
          <w:noProof/>
        </w:rPr>
        <w:t>14</w:t>
      </w:r>
      <w:r>
        <w:rPr>
          <w:noProof/>
        </w:rPr>
        <w:fldChar w:fldCharType="end"/>
      </w:r>
    </w:p>
    <w:p w14:paraId="041D9BBD" w14:textId="44D39CA3" w:rsidR="00C07B96" w:rsidRDefault="00C07B96">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_Toc144388410 \h </w:instrText>
      </w:r>
      <w:r>
        <w:rPr>
          <w:noProof/>
        </w:rPr>
      </w:r>
      <w:r>
        <w:rPr>
          <w:noProof/>
        </w:rPr>
        <w:fldChar w:fldCharType="separate"/>
      </w:r>
      <w:r>
        <w:rPr>
          <w:noProof/>
        </w:rPr>
        <w:t>15</w:t>
      </w:r>
      <w:r>
        <w:rPr>
          <w:noProof/>
        </w:rPr>
        <w:fldChar w:fldCharType="end"/>
      </w:r>
    </w:p>
    <w:p w14:paraId="7EEC49D1" w14:textId="25744235" w:rsidR="00C07B96" w:rsidRDefault="00C07B96">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_Toc144388411 \h </w:instrText>
      </w:r>
      <w:r>
        <w:rPr>
          <w:noProof/>
        </w:rPr>
      </w:r>
      <w:r>
        <w:rPr>
          <w:noProof/>
        </w:rPr>
        <w:fldChar w:fldCharType="separate"/>
      </w:r>
      <w:r>
        <w:rPr>
          <w:noProof/>
        </w:rPr>
        <w:t>15</w:t>
      </w:r>
      <w:r>
        <w:rPr>
          <w:noProof/>
        </w:rPr>
        <w:fldChar w:fldCharType="end"/>
      </w:r>
    </w:p>
    <w:p w14:paraId="49D8E4EA" w14:textId="6B3F5E74" w:rsidR="00C07B96" w:rsidRDefault="00C07B96">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_Toc144388412 \h </w:instrText>
      </w:r>
      <w:r>
        <w:rPr>
          <w:noProof/>
        </w:rPr>
      </w:r>
      <w:r>
        <w:rPr>
          <w:noProof/>
        </w:rPr>
        <w:fldChar w:fldCharType="separate"/>
      </w:r>
      <w:r>
        <w:rPr>
          <w:noProof/>
        </w:rPr>
        <w:t>15</w:t>
      </w:r>
      <w:r>
        <w:rPr>
          <w:noProof/>
        </w:rPr>
        <w:fldChar w:fldCharType="end"/>
      </w:r>
    </w:p>
    <w:p w14:paraId="20D2C6F1" w14:textId="239186EF" w:rsidR="00C07B96" w:rsidRDefault="00C07B96">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_Toc144388413 \h </w:instrText>
      </w:r>
      <w:r>
        <w:rPr>
          <w:noProof/>
        </w:rPr>
      </w:r>
      <w:r>
        <w:rPr>
          <w:noProof/>
        </w:rPr>
        <w:fldChar w:fldCharType="separate"/>
      </w:r>
      <w:r>
        <w:rPr>
          <w:noProof/>
        </w:rPr>
        <w:t>16</w:t>
      </w:r>
      <w:r>
        <w:rPr>
          <w:noProof/>
        </w:rPr>
        <w:fldChar w:fldCharType="end"/>
      </w:r>
    </w:p>
    <w:p w14:paraId="5126CE89" w14:textId="6560084C" w:rsidR="00C07B96" w:rsidRDefault="00C07B96">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_Toc144388414 \h </w:instrText>
      </w:r>
      <w:r>
        <w:rPr>
          <w:noProof/>
        </w:rPr>
      </w:r>
      <w:r>
        <w:rPr>
          <w:noProof/>
        </w:rPr>
        <w:fldChar w:fldCharType="separate"/>
      </w:r>
      <w:r>
        <w:rPr>
          <w:noProof/>
        </w:rPr>
        <w:t>16</w:t>
      </w:r>
      <w:r>
        <w:rPr>
          <w:noProof/>
        </w:rPr>
        <w:fldChar w:fldCharType="end"/>
      </w:r>
    </w:p>
    <w:p w14:paraId="58CE4671" w14:textId="080719E8" w:rsidR="00C07B96" w:rsidRDefault="00C07B96">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_Toc144388415 \h </w:instrText>
      </w:r>
      <w:r>
        <w:rPr>
          <w:noProof/>
        </w:rPr>
      </w:r>
      <w:r>
        <w:rPr>
          <w:noProof/>
        </w:rPr>
        <w:fldChar w:fldCharType="separate"/>
      </w:r>
      <w:r>
        <w:rPr>
          <w:noProof/>
        </w:rPr>
        <w:t>17</w:t>
      </w:r>
      <w:r>
        <w:rPr>
          <w:noProof/>
        </w:rPr>
        <w:fldChar w:fldCharType="end"/>
      </w:r>
    </w:p>
    <w:p w14:paraId="7C7153BC" w14:textId="615847BC" w:rsidR="00C07B96" w:rsidRDefault="00C07B96">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_Toc144388416 \h </w:instrText>
      </w:r>
      <w:r>
        <w:rPr>
          <w:noProof/>
        </w:rPr>
      </w:r>
      <w:r>
        <w:rPr>
          <w:noProof/>
        </w:rPr>
        <w:fldChar w:fldCharType="separate"/>
      </w:r>
      <w:r>
        <w:rPr>
          <w:noProof/>
        </w:rPr>
        <w:t>17</w:t>
      </w:r>
      <w:r>
        <w:rPr>
          <w:noProof/>
        </w:rPr>
        <w:fldChar w:fldCharType="end"/>
      </w:r>
    </w:p>
    <w:p w14:paraId="22A648B6" w14:textId="78FCFA0C" w:rsidR="00C07B96" w:rsidRDefault="00C07B96">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_Toc144388417 \h </w:instrText>
      </w:r>
      <w:r>
        <w:rPr>
          <w:noProof/>
        </w:rPr>
      </w:r>
      <w:r>
        <w:rPr>
          <w:noProof/>
        </w:rPr>
        <w:fldChar w:fldCharType="separate"/>
      </w:r>
      <w:r>
        <w:rPr>
          <w:noProof/>
        </w:rPr>
        <w:t>17</w:t>
      </w:r>
      <w:r>
        <w:rPr>
          <w:noProof/>
        </w:rPr>
        <w:fldChar w:fldCharType="end"/>
      </w:r>
    </w:p>
    <w:p w14:paraId="604039DE" w14:textId="016E9753" w:rsidR="00C07B96" w:rsidRDefault="00C07B96">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_Toc144388418 \h </w:instrText>
      </w:r>
      <w:r>
        <w:rPr>
          <w:noProof/>
        </w:rPr>
      </w:r>
      <w:r>
        <w:rPr>
          <w:noProof/>
        </w:rPr>
        <w:fldChar w:fldCharType="separate"/>
      </w:r>
      <w:r>
        <w:rPr>
          <w:noProof/>
        </w:rPr>
        <w:t>17</w:t>
      </w:r>
      <w:r>
        <w:rPr>
          <w:noProof/>
        </w:rPr>
        <w:fldChar w:fldCharType="end"/>
      </w:r>
    </w:p>
    <w:p w14:paraId="1AF8EBFE" w14:textId="2879FDB2" w:rsidR="00C07B96" w:rsidRDefault="00C07B96">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_Toc144388419 \h </w:instrText>
      </w:r>
      <w:r>
        <w:rPr>
          <w:noProof/>
        </w:rPr>
      </w:r>
      <w:r>
        <w:rPr>
          <w:noProof/>
        </w:rPr>
        <w:fldChar w:fldCharType="separate"/>
      </w:r>
      <w:r>
        <w:rPr>
          <w:noProof/>
        </w:rPr>
        <w:t>18</w:t>
      </w:r>
      <w:r>
        <w:rPr>
          <w:noProof/>
        </w:rPr>
        <w:fldChar w:fldCharType="end"/>
      </w:r>
    </w:p>
    <w:p w14:paraId="5A8229CB" w14:textId="1B885A5F" w:rsidR="00C07B96" w:rsidRDefault="00C07B96">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_Toc144388420 \h </w:instrText>
      </w:r>
      <w:r>
        <w:rPr>
          <w:noProof/>
        </w:rPr>
      </w:r>
      <w:r>
        <w:rPr>
          <w:noProof/>
        </w:rPr>
        <w:fldChar w:fldCharType="separate"/>
      </w:r>
      <w:r>
        <w:rPr>
          <w:noProof/>
        </w:rPr>
        <w:t>18</w:t>
      </w:r>
      <w:r>
        <w:rPr>
          <w:noProof/>
        </w:rPr>
        <w:fldChar w:fldCharType="end"/>
      </w:r>
    </w:p>
    <w:p w14:paraId="4E8A2544" w14:textId="358F469F" w:rsidR="00C07B96" w:rsidRDefault="00C07B96">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_Toc144388421 \h </w:instrText>
      </w:r>
      <w:r>
        <w:rPr>
          <w:noProof/>
        </w:rPr>
      </w:r>
      <w:r>
        <w:rPr>
          <w:noProof/>
        </w:rPr>
        <w:fldChar w:fldCharType="separate"/>
      </w:r>
      <w:r>
        <w:rPr>
          <w:noProof/>
        </w:rPr>
        <w:t>19</w:t>
      </w:r>
      <w:r>
        <w:rPr>
          <w:noProof/>
        </w:rPr>
        <w:fldChar w:fldCharType="end"/>
      </w:r>
    </w:p>
    <w:p w14:paraId="24C47759" w14:textId="66350336" w:rsidR="00C07B96" w:rsidRDefault="00C07B96">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_Toc144388422 \h </w:instrText>
      </w:r>
      <w:r>
        <w:rPr>
          <w:noProof/>
        </w:rPr>
      </w:r>
      <w:r>
        <w:rPr>
          <w:noProof/>
        </w:rPr>
        <w:fldChar w:fldCharType="separate"/>
      </w:r>
      <w:r>
        <w:rPr>
          <w:noProof/>
        </w:rPr>
        <w:t>20</w:t>
      </w:r>
      <w:r>
        <w:rPr>
          <w:noProof/>
        </w:rPr>
        <w:fldChar w:fldCharType="end"/>
      </w:r>
    </w:p>
    <w:p w14:paraId="20235C6A" w14:textId="74B6EECD" w:rsidR="00C07B96" w:rsidRDefault="00C07B96">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_Toc144388423 \h </w:instrText>
      </w:r>
      <w:r>
        <w:rPr>
          <w:noProof/>
        </w:rPr>
      </w:r>
      <w:r>
        <w:rPr>
          <w:noProof/>
        </w:rPr>
        <w:fldChar w:fldCharType="separate"/>
      </w:r>
      <w:r>
        <w:rPr>
          <w:noProof/>
        </w:rPr>
        <w:t>20</w:t>
      </w:r>
      <w:r>
        <w:rPr>
          <w:noProof/>
        </w:rPr>
        <w:fldChar w:fldCharType="end"/>
      </w:r>
    </w:p>
    <w:p w14:paraId="079D0223" w14:textId="0826D7F8" w:rsidR="00C07B96" w:rsidRDefault="00C07B96">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_Toc144388424 \h </w:instrText>
      </w:r>
      <w:r>
        <w:rPr>
          <w:noProof/>
        </w:rPr>
      </w:r>
      <w:r>
        <w:rPr>
          <w:noProof/>
        </w:rPr>
        <w:fldChar w:fldCharType="separate"/>
      </w:r>
      <w:r>
        <w:rPr>
          <w:noProof/>
        </w:rPr>
        <w:t>20</w:t>
      </w:r>
      <w:r>
        <w:rPr>
          <w:noProof/>
        </w:rPr>
        <w:fldChar w:fldCharType="end"/>
      </w:r>
    </w:p>
    <w:p w14:paraId="2D67B1F6" w14:textId="059291CB" w:rsidR="00C07B96" w:rsidRDefault="00C07B96">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_Toc144388425 \h </w:instrText>
      </w:r>
      <w:r>
        <w:rPr>
          <w:noProof/>
        </w:rPr>
      </w:r>
      <w:r>
        <w:rPr>
          <w:noProof/>
        </w:rPr>
        <w:fldChar w:fldCharType="separate"/>
      </w:r>
      <w:r>
        <w:rPr>
          <w:noProof/>
        </w:rPr>
        <w:t>20</w:t>
      </w:r>
      <w:r>
        <w:rPr>
          <w:noProof/>
        </w:rPr>
        <w:fldChar w:fldCharType="end"/>
      </w:r>
    </w:p>
    <w:p w14:paraId="7E22FB83" w14:textId="7F892EFC" w:rsidR="00C07B96" w:rsidRDefault="00C07B96">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_Toc144388426 \h </w:instrText>
      </w:r>
      <w:r>
        <w:rPr>
          <w:noProof/>
        </w:rPr>
      </w:r>
      <w:r>
        <w:rPr>
          <w:noProof/>
        </w:rPr>
        <w:fldChar w:fldCharType="separate"/>
      </w:r>
      <w:r>
        <w:rPr>
          <w:noProof/>
        </w:rPr>
        <w:t>20</w:t>
      </w:r>
      <w:r>
        <w:rPr>
          <w:noProof/>
        </w:rPr>
        <w:fldChar w:fldCharType="end"/>
      </w:r>
    </w:p>
    <w:p w14:paraId="1F17C5EE" w14:textId="1514AD3F" w:rsidR="00C07B96" w:rsidRDefault="00C07B96">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_Toc144388427 \h </w:instrText>
      </w:r>
      <w:r>
        <w:rPr>
          <w:noProof/>
        </w:rPr>
      </w:r>
      <w:r>
        <w:rPr>
          <w:noProof/>
        </w:rPr>
        <w:fldChar w:fldCharType="separate"/>
      </w:r>
      <w:r>
        <w:rPr>
          <w:noProof/>
        </w:rPr>
        <w:t>20</w:t>
      </w:r>
      <w:r>
        <w:rPr>
          <w:noProof/>
        </w:rPr>
        <w:fldChar w:fldCharType="end"/>
      </w:r>
    </w:p>
    <w:p w14:paraId="6E110051" w14:textId="560D9A9B" w:rsidR="00C07B96" w:rsidRDefault="00C07B96">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_Toc144388428 \h </w:instrText>
      </w:r>
      <w:r>
        <w:rPr>
          <w:noProof/>
        </w:rPr>
      </w:r>
      <w:r>
        <w:rPr>
          <w:noProof/>
        </w:rPr>
        <w:fldChar w:fldCharType="separate"/>
      </w:r>
      <w:r>
        <w:rPr>
          <w:noProof/>
        </w:rPr>
        <w:t>23</w:t>
      </w:r>
      <w:r>
        <w:rPr>
          <w:noProof/>
        </w:rPr>
        <w:fldChar w:fldCharType="end"/>
      </w:r>
    </w:p>
    <w:p w14:paraId="1D4620DC" w14:textId="0D353346" w:rsidR="00C07B96" w:rsidRDefault="00C07B96">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_Toc144388429 \h </w:instrText>
      </w:r>
      <w:r>
        <w:rPr>
          <w:noProof/>
        </w:rPr>
      </w:r>
      <w:r>
        <w:rPr>
          <w:noProof/>
        </w:rPr>
        <w:fldChar w:fldCharType="separate"/>
      </w:r>
      <w:r>
        <w:rPr>
          <w:noProof/>
        </w:rPr>
        <w:t>23</w:t>
      </w:r>
      <w:r>
        <w:rPr>
          <w:noProof/>
        </w:rPr>
        <w:fldChar w:fldCharType="end"/>
      </w:r>
    </w:p>
    <w:p w14:paraId="26674E19" w14:textId="7A3B9BB9" w:rsidR="00C07B96" w:rsidRDefault="00C07B96">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_Toc144388430 \h </w:instrText>
      </w:r>
      <w:r>
        <w:rPr>
          <w:noProof/>
        </w:rPr>
      </w:r>
      <w:r>
        <w:rPr>
          <w:noProof/>
        </w:rPr>
        <w:fldChar w:fldCharType="separate"/>
      </w:r>
      <w:r>
        <w:rPr>
          <w:noProof/>
        </w:rPr>
        <w:t>23</w:t>
      </w:r>
      <w:r>
        <w:rPr>
          <w:noProof/>
        </w:rPr>
        <w:fldChar w:fldCharType="end"/>
      </w:r>
    </w:p>
    <w:p w14:paraId="642BD512" w14:textId="538DE7B3" w:rsidR="00C07B96" w:rsidRDefault="00C07B96">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_Toc144388431 \h </w:instrText>
      </w:r>
      <w:r>
        <w:rPr>
          <w:noProof/>
        </w:rPr>
      </w:r>
      <w:r>
        <w:rPr>
          <w:noProof/>
        </w:rPr>
        <w:fldChar w:fldCharType="separate"/>
      </w:r>
      <w:r>
        <w:rPr>
          <w:noProof/>
        </w:rPr>
        <w:t>23</w:t>
      </w:r>
      <w:r>
        <w:rPr>
          <w:noProof/>
        </w:rPr>
        <w:fldChar w:fldCharType="end"/>
      </w:r>
    </w:p>
    <w:p w14:paraId="0099F207" w14:textId="05D54C17" w:rsidR="00C07B96" w:rsidRDefault="00C07B96">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_Toc144388432 \h </w:instrText>
      </w:r>
      <w:r>
        <w:rPr>
          <w:noProof/>
        </w:rPr>
      </w:r>
      <w:r>
        <w:rPr>
          <w:noProof/>
        </w:rPr>
        <w:fldChar w:fldCharType="separate"/>
      </w:r>
      <w:r>
        <w:rPr>
          <w:noProof/>
        </w:rPr>
        <w:t>24</w:t>
      </w:r>
      <w:r>
        <w:rPr>
          <w:noProof/>
        </w:rPr>
        <w:fldChar w:fldCharType="end"/>
      </w:r>
    </w:p>
    <w:p w14:paraId="2CE6ABE5" w14:textId="6608EC9A" w:rsidR="00C07B96" w:rsidRDefault="00C07B96">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_Toc144388433 \h </w:instrText>
      </w:r>
      <w:r>
        <w:rPr>
          <w:noProof/>
        </w:rPr>
      </w:r>
      <w:r>
        <w:rPr>
          <w:noProof/>
        </w:rPr>
        <w:fldChar w:fldCharType="separate"/>
      </w:r>
      <w:r>
        <w:rPr>
          <w:noProof/>
        </w:rPr>
        <w:t>24</w:t>
      </w:r>
      <w:r>
        <w:rPr>
          <w:noProof/>
        </w:rPr>
        <w:fldChar w:fldCharType="end"/>
      </w:r>
    </w:p>
    <w:p w14:paraId="285D3042" w14:textId="3C54043B" w:rsidR="00C07B96" w:rsidRDefault="00C07B96">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_Toc144388434 \h </w:instrText>
      </w:r>
      <w:r>
        <w:rPr>
          <w:noProof/>
        </w:rPr>
      </w:r>
      <w:r>
        <w:rPr>
          <w:noProof/>
        </w:rPr>
        <w:fldChar w:fldCharType="separate"/>
      </w:r>
      <w:r>
        <w:rPr>
          <w:noProof/>
        </w:rPr>
        <w:t>24</w:t>
      </w:r>
      <w:r>
        <w:rPr>
          <w:noProof/>
        </w:rPr>
        <w:fldChar w:fldCharType="end"/>
      </w:r>
    </w:p>
    <w:p w14:paraId="1A111E92" w14:textId="440F0265" w:rsidR="00C07B96" w:rsidRDefault="00C07B96">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_Toc144388435 \h </w:instrText>
      </w:r>
      <w:r>
        <w:rPr>
          <w:noProof/>
        </w:rPr>
      </w:r>
      <w:r>
        <w:rPr>
          <w:noProof/>
        </w:rPr>
        <w:fldChar w:fldCharType="separate"/>
      </w:r>
      <w:r>
        <w:rPr>
          <w:noProof/>
        </w:rPr>
        <w:t>24</w:t>
      </w:r>
      <w:r>
        <w:rPr>
          <w:noProof/>
        </w:rPr>
        <w:fldChar w:fldCharType="end"/>
      </w:r>
    </w:p>
    <w:p w14:paraId="1DCE86EB" w14:textId="622531DC"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4.3.</w:t>
      </w:r>
      <w:r w:rsidRPr="00AD703F">
        <w:rPr>
          <w:noProof/>
          <w:lang w:val="en-US" w:eastAsia="zh-CN"/>
        </w:rPr>
        <w:t>1.3</w:t>
      </w:r>
      <w:r>
        <w:rPr>
          <w:rFonts w:asciiTheme="minorHAnsi" w:eastAsiaTheme="minorEastAsia" w:hAnsiTheme="minorHAnsi" w:cstheme="minorBidi"/>
          <w:noProof/>
          <w:kern w:val="2"/>
          <w:sz w:val="21"/>
          <w:szCs w:val="22"/>
          <w:lang w:val="en-US" w:eastAsia="zh-CN"/>
        </w:rPr>
        <w:tab/>
      </w:r>
      <w:r w:rsidRPr="00AD703F">
        <w:rPr>
          <w:noProof/>
          <w:lang w:val="en-US"/>
        </w:rPr>
        <w:t>Network Functions</w:t>
      </w:r>
      <w:r>
        <w:rPr>
          <w:noProof/>
        </w:rPr>
        <w:tab/>
      </w:r>
      <w:r>
        <w:rPr>
          <w:noProof/>
        </w:rPr>
        <w:fldChar w:fldCharType="begin"/>
      </w:r>
      <w:r>
        <w:rPr>
          <w:noProof/>
        </w:rPr>
        <w:instrText xml:space="preserve"> PAGEREF _Toc144388436 \h </w:instrText>
      </w:r>
      <w:r>
        <w:rPr>
          <w:noProof/>
        </w:rPr>
      </w:r>
      <w:r>
        <w:rPr>
          <w:noProof/>
        </w:rPr>
        <w:fldChar w:fldCharType="separate"/>
      </w:r>
      <w:r>
        <w:rPr>
          <w:noProof/>
        </w:rPr>
        <w:t>25</w:t>
      </w:r>
      <w:r>
        <w:rPr>
          <w:noProof/>
        </w:rPr>
        <w:fldChar w:fldCharType="end"/>
      </w:r>
    </w:p>
    <w:p w14:paraId="171AA639" w14:textId="0E6BAAF5" w:rsidR="00C07B96" w:rsidRDefault="00C07B96">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_Toc144388437 \h </w:instrText>
      </w:r>
      <w:r>
        <w:rPr>
          <w:noProof/>
        </w:rPr>
      </w:r>
      <w:r>
        <w:rPr>
          <w:noProof/>
        </w:rPr>
        <w:fldChar w:fldCharType="separate"/>
      </w:r>
      <w:r>
        <w:rPr>
          <w:noProof/>
        </w:rPr>
        <w:t>25</w:t>
      </w:r>
      <w:r>
        <w:rPr>
          <w:noProof/>
        </w:rPr>
        <w:fldChar w:fldCharType="end"/>
      </w:r>
    </w:p>
    <w:p w14:paraId="7467A76B" w14:textId="20BEE33E" w:rsidR="00C07B96" w:rsidRDefault="00C07B96">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_Toc144388438 \h </w:instrText>
      </w:r>
      <w:r>
        <w:rPr>
          <w:noProof/>
        </w:rPr>
      </w:r>
      <w:r>
        <w:rPr>
          <w:noProof/>
        </w:rPr>
        <w:fldChar w:fldCharType="separate"/>
      </w:r>
      <w:r>
        <w:rPr>
          <w:noProof/>
        </w:rPr>
        <w:t>25</w:t>
      </w:r>
      <w:r>
        <w:rPr>
          <w:noProof/>
        </w:rPr>
        <w:fldChar w:fldCharType="end"/>
      </w:r>
    </w:p>
    <w:p w14:paraId="478E99BC" w14:textId="0CCEE2D3" w:rsidR="00C07B96" w:rsidRDefault="00C07B96">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_Toc144388439 \h </w:instrText>
      </w:r>
      <w:r>
        <w:rPr>
          <w:noProof/>
        </w:rPr>
      </w:r>
      <w:r>
        <w:rPr>
          <w:noProof/>
        </w:rPr>
        <w:fldChar w:fldCharType="separate"/>
      </w:r>
      <w:r>
        <w:rPr>
          <w:noProof/>
        </w:rPr>
        <w:t>26</w:t>
      </w:r>
      <w:r>
        <w:rPr>
          <w:noProof/>
        </w:rPr>
        <w:fldChar w:fldCharType="end"/>
      </w:r>
    </w:p>
    <w:p w14:paraId="44ACAC12" w14:textId="46C67F82" w:rsidR="00C07B96" w:rsidRDefault="00C07B96">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_Toc144388440 \h </w:instrText>
      </w:r>
      <w:r>
        <w:rPr>
          <w:noProof/>
        </w:rPr>
      </w:r>
      <w:r>
        <w:rPr>
          <w:noProof/>
        </w:rPr>
        <w:fldChar w:fldCharType="separate"/>
      </w:r>
      <w:r>
        <w:rPr>
          <w:noProof/>
        </w:rPr>
        <w:t>26</w:t>
      </w:r>
      <w:r>
        <w:rPr>
          <w:noProof/>
        </w:rPr>
        <w:fldChar w:fldCharType="end"/>
      </w:r>
    </w:p>
    <w:p w14:paraId="2F520229" w14:textId="20CE021A" w:rsidR="00C07B96" w:rsidRDefault="00C07B96">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_Toc144388441 \h </w:instrText>
      </w:r>
      <w:r>
        <w:rPr>
          <w:noProof/>
        </w:rPr>
      </w:r>
      <w:r>
        <w:rPr>
          <w:noProof/>
        </w:rPr>
        <w:fldChar w:fldCharType="separate"/>
      </w:r>
      <w:r>
        <w:rPr>
          <w:noProof/>
        </w:rPr>
        <w:t>26</w:t>
      </w:r>
      <w:r>
        <w:rPr>
          <w:noProof/>
        </w:rPr>
        <w:fldChar w:fldCharType="end"/>
      </w:r>
    </w:p>
    <w:p w14:paraId="7829ADA4" w14:textId="76D2F583" w:rsidR="00C07B96" w:rsidRDefault="00C07B96">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_Toc144388442 \h </w:instrText>
      </w:r>
      <w:r>
        <w:rPr>
          <w:noProof/>
        </w:rPr>
      </w:r>
      <w:r>
        <w:rPr>
          <w:noProof/>
        </w:rPr>
        <w:fldChar w:fldCharType="separate"/>
      </w:r>
      <w:r>
        <w:rPr>
          <w:noProof/>
        </w:rPr>
        <w:t>26</w:t>
      </w:r>
      <w:r>
        <w:rPr>
          <w:noProof/>
        </w:rPr>
        <w:fldChar w:fldCharType="end"/>
      </w:r>
    </w:p>
    <w:p w14:paraId="71F7691B" w14:textId="71F236B9" w:rsidR="00C07B96" w:rsidRDefault="00C07B96">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_Toc144388443 \h </w:instrText>
      </w:r>
      <w:r>
        <w:rPr>
          <w:noProof/>
        </w:rPr>
      </w:r>
      <w:r>
        <w:rPr>
          <w:noProof/>
        </w:rPr>
        <w:fldChar w:fldCharType="separate"/>
      </w:r>
      <w:r>
        <w:rPr>
          <w:noProof/>
        </w:rPr>
        <w:t>26</w:t>
      </w:r>
      <w:r>
        <w:rPr>
          <w:noProof/>
        </w:rPr>
        <w:fldChar w:fldCharType="end"/>
      </w:r>
    </w:p>
    <w:p w14:paraId="3B882CD1" w14:textId="7E743631" w:rsidR="00C07B96" w:rsidRDefault="00C07B96">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 service operation</w:t>
      </w:r>
      <w:r>
        <w:rPr>
          <w:noProof/>
        </w:rPr>
        <w:tab/>
      </w:r>
      <w:r>
        <w:rPr>
          <w:noProof/>
        </w:rPr>
        <w:fldChar w:fldCharType="begin"/>
      </w:r>
      <w:r>
        <w:rPr>
          <w:noProof/>
        </w:rPr>
        <w:instrText xml:space="preserve"> PAGEREF _Toc144388444 \h </w:instrText>
      </w:r>
      <w:r>
        <w:rPr>
          <w:noProof/>
        </w:rPr>
      </w:r>
      <w:r>
        <w:rPr>
          <w:noProof/>
        </w:rPr>
        <w:fldChar w:fldCharType="separate"/>
      </w:r>
      <w:r>
        <w:rPr>
          <w:noProof/>
        </w:rPr>
        <w:t>27</w:t>
      </w:r>
      <w:r>
        <w:rPr>
          <w:noProof/>
        </w:rPr>
        <w:fldChar w:fldCharType="end"/>
      </w:r>
    </w:p>
    <w:p w14:paraId="722C1913" w14:textId="551EC1E1" w:rsidR="00C07B96" w:rsidRDefault="00C07B96">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_Toc144388445 \h </w:instrText>
      </w:r>
      <w:r>
        <w:rPr>
          <w:noProof/>
        </w:rPr>
      </w:r>
      <w:r>
        <w:rPr>
          <w:noProof/>
        </w:rPr>
        <w:fldChar w:fldCharType="separate"/>
      </w:r>
      <w:r>
        <w:rPr>
          <w:noProof/>
        </w:rPr>
        <w:t>27</w:t>
      </w:r>
      <w:r>
        <w:rPr>
          <w:noProof/>
        </w:rPr>
        <w:fldChar w:fldCharType="end"/>
      </w:r>
    </w:p>
    <w:p w14:paraId="20CAF53A" w14:textId="2009AD7F" w:rsidR="00C07B96" w:rsidRDefault="00C07B96">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_Toc144388446 \h </w:instrText>
      </w:r>
      <w:r>
        <w:rPr>
          <w:noProof/>
        </w:rPr>
      </w:r>
      <w:r>
        <w:rPr>
          <w:noProof/>
        </w:rPr>
        <w:fldChar w:fldCharType="separate"/>
      </w:r>
      <w:r>
        <w:rPr>
          <w:noProof/>
        </w:rPr>
        <w:t>27</w:t>
      </w:r>
      <w:r>
        <w:rPr>
          <w:noProof/>
        </w:rPr>
        <w:fldChar w:fldCharType="end"/>
      </w:r>
    </w:p>
    <w:p w14:paraId="252E6759" w14:textId="6E89D604" w:rsidR="00C07B96" w:rsidRDefault="00C07B96">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_Toc144388447 \h </w:instrText>
      </w:r>
      <w:r>
        <w:rPr>
          <w:noProof/>
        </w:rPr>
      </w:r>
      <w:r>
        <w:rPr>
          <w:noProof/>
        </w:rPr>
        <w:fldChar w:fldCharType="separate"/>
      </w:r>
      <w:r>
        <w:rPr>
          <w:noProof/>
        </w:rPr>
        <w:t>28</w:t>
      </w:r>
      <w:r>
        <w:rPr>
          <w:noProof/>
        </w:rPr>
        <w:fldChar w:fldCharType="end"/>
      </w:r>
    </w:p>
    <w:p w14:paraId="003F7A6E" w14:textId="4489BF1A" w:rsidR="00C07B96" w:rsidRDefault="00C07B96">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_Toc144388448 \h </w:instrText>
      </w:r>
      <w:r>
        <w:rPr>
          <w:noProof/>
        </w:rPr>
      </w:r>
      <w:r>
        <w:rPr>
          <w:noProof/>
        </w:rPr>
        <w:fldChar w:fldCharType="separate"/>
      </w:r>
      <w:r>
        <w:rPr>
          <w:noProof/>
        </w:rPr>
        <w:t>28</w:t>
      </w:r>
      <w:r>
        <w:rPr>
          <w:noProof/>
        </w:rPr>
        <w:fldChar w:fldCharType="end"/>
      </w:r>
    </w:p>
    <w:p w14:paraId="1E48912D" w14:textId="4F6B84C8" w:rsidR="00C07B96" w:rsidRDefault="00C07B96">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_Toc144388449 \h </w:instrText>
      </w:r>
      <w:r>
        <w:rPr>
          <w:noProof/>
        </w:rPr>
      </w:r>
      <w:r>
        <w:rPr>
          <w:noProof/>
        </w:rPr>
        <w:fldChar w:fldCharType="separate"/>
      </w:r>
      <w:r>
        <w:rPr>
          <w:noProof/>
        </w:rPr>
        <w:t>28</w:t>
      </w:r>
      <w:r>
        <w:rPr>
          <w:noProof/>
        </w:rPr>
        <w:fldChar w:fldCharType="end"/>
      </w:r>
    </w:p>
    <w:p w14:paraId="60F61C33" w14:textId="1087048C" w:rsidR="00C07B96" w:rsidRDefault="00C07B96">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_Toc144388450 \h </w:instrText>
      </w:r>
      <w:r>
        <w:rPr>
          <w:noProof/>
        </w:rPr>
      </w:r>
      <w:r>
        <w:rPr>
          <w:noProof/>
        </w:rPr>
        <w:fldChar w:fldCharType="separate"/>
      </w:r>
      <w:r>
        <w:rPr>
          <w:noProof/>
        </w:rPr>
        <w:t>28</w:t>
      </w:r>
      <w:r>
        <w:rPr>
          <w:noProof/>
        </w:rPr>
        <w:fldChar w:fldCharType="end"/>
      </w:r>
    </w:p>
    <w:p w14:paraId="5CA4C93C" w14:textId="5A8BA913" w:rsidR="00C07B96" w:rsidRDefault="00C07B9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_Toc144388451 \h </w:instrText>
      </w:r>
      <w:r>
        <w:rPr>
          <w:noProof/>
        </w:rPr>
      </w:r>
      <w:r>
        <w:rPr>
          <w:noProof/>
        </w:rPr>
        <w:fldChar w:fldCharType="separate"/>
      </w:r>
      <w:r>
        <w:rPr>
          <w:noProof/>
        </w:rPr>
        <w:t>29</w:t>
      </w:r>
      <w:r>
        <w:rPr>
          <w:noProof/>
        </w:rPr>
        <w:fldChar w:fldCharType="end"/>
      </w:r>
    </w:p>
    <w:p w14:paraId="38C8F48A" w14:textId="1659DD61" w:rsidR="00C07B96" w:rsidRDefault="00C07B9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_Toc144388452 \h </w:instrText>
      </w:r>
      <w:r>
        <w:rPr>
          <w:noProof/>
        </w:rPr>
      </w:r>
      <w:r>
        <w:rPr>
          <w:noProof/>
        </w:rPr>
        <w:fldChar w:fldCharType="separate"/>
      </w:r>
      <w:r>
        <w:rPr>
          <w:noProof/>
        </w:rPr>
        <w:t>29</w:t>
      </w:r>
      <w:r>
        <w:rPr>
          <w:noProof/>
        </w:rPr>
        <w:fldChar w:fldCharType="end"/>
      </w:r>
    </w:p>
    <w:p w14:paraId="105A21A3" w14:textId="6647F716" w:rsidR="00C07B96" w:rsidRDefault="00C07B96">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_Toc144388453 \h </w:instrText>
      </w:r>
      <w:r>
        <w:rPr>
          <w:noProof/>
        </w:rPr>
      </w:r>
      <w:r>
        <w:rPr>
          <w:noProof/>
        </w:rPr>
        <w:fldChar w:fldCharType="separate"/>
      </w:r>
      <w:r>
        <w:rPr>
          <w:noProof/>
        </w:rPr>
        <w:t>29</w:t>
      </w:r>
      <w:r>
        <w:rPr>
          <w:noProof/>
        </w:rPr>
        <w:fldChar w:fldCharType="end"/>
      </w:r>
    </w:p>
    <w:p w14:paraId="6CC912F9" w14:textId="4D167CA6" w:rsidR="00C07B96" w:rsidRDefault="00C07B96">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_Toc144388454 \h </w:instrText>
      </w:r>
      <w:r>
        <w:rPr>
          <w:noProof/>
        </w:rPr>
      </w:r>
      <w:r>
        <w:rPr>
          <w:noProof/>
        </w:rPr>
        <w:fldChar w:fldCharType="separate"/>
      </w:r>
      <w:r>
        <w:rPr>
          <w:noProof/>
        </w:rPr>
        <w:t>30</w:t>
      </w:r>
      <w:r>
        <w:rPr>
          <w:noProof/>
        </w:rPr>
        <w:fldChar w:fldCharType="end"/>
      </w:r>
    </w:p>
    <w:p w14:paraId="78E9D377" w14:textId="191E519C" w:rsidR="00C07B96" w:rsidRDefault="00C07B96">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_Toc144388455 \h </w:instrText>
      </w:r>
      <w:r>
        <w:rPr>
          <w:noProof/>
        </w:rPr>
      </w:r>
      <w:r>
        <w:rPr>
          <w:noProof/>
        </w:rPr>
        <w:fldChar w:fldCharType="separate"/>
      </w:r>
      <w:r>
        <w:rPr>
          <w:noProof/>
        </w:rPr>
        <w:t>30</w:t>
      </w:r>
      <w:r>
        <w:rPr>
          <w:noProof/>
        </w:rPr>
        <w:fldChar w:fldCharType="end"/>
      </w:r>
    </w:p>
    <w:p w14:paraId="3D62638F" w14:textId="6AA18789" w:rsidR="00C07B96" w:rsidRDefault="00C07B96">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_Toc144388456 \h </w:instrText>
      </w:r>
      <w:r>
        <w:rPr>
          <w:noProof/>
        </w:rPr>
      </w:r>
      <w:r>
        <w:rPr>
          <w:noProof/>
        </w:rPr>
        <w:fldChar w:fldCharType="separate"/>
      </w:r>
      <w:r>
        <w:rPr>
          <w:noProof/>
        </w:rPr>
        <w:t>30</w:t>
      </w:r>
      <w:r>
        <w:rPr>
          <w:noProof/>
        </w:rPr>
        <w:fldChar w:fldCharType="end"/>
      </w:r>
    </w:p>
    <w:p w14:paraId="02922B03" w14:textId="192D4776" w:rsidR="00C07B96" w:rsidRDefault="00C07B96">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_Toc144388457 \h </w:instrText>
      </w:r>
      <w:r>
        <w:rPr>
          <w:noProof/>
        </w:rPr>
      </w:r>
      <w:r>
        <w:rPr>
          <w:noProof/>
        </w:rPr>
        <w:fldChar w:fldCharType="separate"/>
      </w:r>
      <w:r>
        <w:rPr>
          <w:noProof/>
        </w:rPr>
        <w:t>30</w:t>
      </w:r>
      <w:r>
        <w:rPr>
          <w:noProof/>
        </w:rPr>
        <w:fldChar w:fldCharType="end"/>
      </w:r>
    </w:p>
    <w:p w14:paraId="3C88BF32" w14:textId="3623A279" w:rsidR="00C07B96" w:rsidRDefault="00C07B96">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_Toc144388458 \h </w:instrText>
      </w:r>
      <w:r>
        <w:rPr>
          <w:noProof/>
        </w:rPr>
      </w:r>
      <w:r>
        <w:rPr>
          <w:noProof/>
        </w:rPr>
        <w:fldChar w:fldCharType="separate"/>
      </w:r>
      <w:r>
        <w:rPr>
          <w:noProof/>
        </w:rPr>
        <w:t>30</w:t>
      </w:r>
      <w:r>
        <w:rPr>
          <w:noProof/>
        </w:rPr>
        <w:fldChar w:fldCharType="end"/>
      </w:r>
    </w:p>
    <w:p w14:paraId="651BC857" w14:textId="56FF61F1" w:rsidR="00C07B96" w:rsidRDefault="00C07B96">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_Toc144388459 \h </w:instrText>
      </w:r>
      <w:r>
        <w:rPr>
          <w:noProof/>
        </w:rPr>
      </w:r>
      <w:r>
        <w:rPr>
          <w:noProof/>
        </w:rPr>
        <w:fldChar w:fldCharType="separate"/>
      </w:r>
      <w:r>
        <w:rPr>
          <w:noProof/>
        </w:rPr>
        <w:t>30</w:t>
      </w:r>
      <w:r>
        <w:rPr>
          <w:noProof/>
        </w:rPr>
        <w:fldChar w:fldCharType="end"/>
      </w:r>
    </w:p>
    <w:p w14:paraId="75E1A704" w14:textId="0D3F69CC" w:rsidR="00C07B96" w:rsidRDefault="00C07B96">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_Toc144388460 \h </w:instrText>
      </w:r>
      <w:r>
        <w:rPr>
          <w:noProof/>
        </w:rPr>
      </w:r>
      <w:r>
        <w:rPr>
          <w:noProof/>
        </w:rPr>
        <w:fldChar w:fldCharType="separate"/>
      </w:r>
      <w:r>
        <w:rPr>
          <w:noProof/>
        </w:rPr>
        <w:t>30</w:t>
      </w:r>
      <w:r>
        <w:rPr>
          <w:noProof/>
        </w:rPr>
        <w:fldChar w:fldCharType="end"/>
      </w:r>
    </w:p>
    <w:p w14:paraId="6CD1367E" w14:textId="21938F89" w:rsidR="00C07B96" w:rsidRDefault="00C07B96">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_Toc144388461 \h </w:instrText>
      </w:r>
      <w:r>
        <w:rPr>
          <w:noProof/>
        </w:rPr>
      </w:r>
      <w:r>
        <w:rPr>
          <w:noProof/>
        </w:rPr>
        <w:fldChar w:fldCharType="separate"/>
      </w:r>
      <w:r>
        <w:rPr>
          <w:noProof/>
        </w:rPr>
        <w:t>30</w:t>
      </w:r>
      <w:r>
        <w:rPr>
          <w:noProof/>
        </w:rPr>
        <w:fldChar w:fldCharType="end"/>
      </w:r>
    </w:p>
    <w:p w14:paraId="31246B4C" w14:textId="1C520490" w:rsidR="00C07B96" w:rsidRDefault="00C07B96">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_Toc144388462 \h </w:instrText>
      </w:r>
      <w:r>
        <w:rPr>
          <w:noProof/>
        </w:rPr>
      </w:r>
      <w:r>
        <w:rPr>
          <w:noProof/>
        </w:rPr>
        <w:fldChar w:fldCharType="separate"/>
      </w:r>
      <w:r>
        <w:rPr>
          <w:noProof/>
        </w:rPr>
        <w:t>31</w:t>
      </w:r>
      <w:r>
        <w:rPr>
          <w:noProof/>
        </w:rPr>
        <w:fldChar w:fldCharType="end"/>
      </w:r>
    </w:p>
    <w:p w14:paraId="5D350F42" w14:textId="25D13D88" w:rsidR="00C07B96" w:rsidRDefault="00C07B96">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_Toc144388463 \h </w:instrText>
      </w:r>
      <w:r>
        <w:rPr>
          <w:noProof/>
        </w:rPr>
      </w:r>
      <w:r>
        <w:rPr>
          <w:noProof/>
        </w:rPr>
        <w:fldChar w:fldCharType="separate"/>
      </w:r>
      <w:r>
        <w:rPr>
          <w:noProof/>
        </w:rPr>
        <w:t>31</w:t>
      </w:r>
      <w:r>
        <w:rPr>
          <w:noProof/>
        </w:rPr>
        <w:fldChar w:fldCharType="end"/>
      </w:r>
    </w:p>
    <w:p w14:paraId="57975036" w14:textId="0F49A984" w:rsidR="00C07B96" w:rsidRDefault="00C07B96">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_Toc144388464 \h </w:instrText>
      </w:r>
      <w:r>
        <w:rPr>
          <w:noProof/>
        </w:rPr>
      </w:r>
      <w:r>
        <w:rPr>
          <w:noProof/>
        </w:rPr>
        <w:fldChar w:fldCharType="separate"/>
      </w:r>
      <w:r>
        <w:rPr>
          <w:noProof/>
        </w:rPr>
        <w:t>31</w:t>
      </w:r>
      <w:r>
        <w:rPr>
          <w:noProof/>
        </w:rPr>
        <w:fldChar w:fldCharType="end"/>
      </w:r>
    </w:p>
    <w:p w14:paraId="62ECFD69" w14:textId="49117120" w:rsidR="00C07B96" w:rsidRDefault="00C07B96">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_Toc144388465 \h </w:instrText>
      </w:r>
      <w:r>
        <w:rPr>
          <w:noProof/>
        </w:rPr>
      </w:r>
      <w:r>
        <w:rPr>
          <w:noProof/>
        </w:rPr>
        <w:fldChar w:fldCharType="separate"/>
      </w:r>
      <w:r>
        <w:rPr>
          <w:noProof/>
        </w:rPr>
        <w:t>31</w:t>
      </w:r>
      <w:r>
        <w:rPr>
          <w:noProof/>
        </w:rPr>
        <w:fldChar w:fldCharType="end"/>
      </w:r>
    </w:p>
    <w:p w14:paraId="38C27E29" w14:textId="619D51B9" w:rsidR="00C07B96" w:rsidRDefault="00C07B96">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_Toc144388466 \h </w:instrText>
      </w:r>
      <w:r>
        <w:rPr>
          <w:noProof/>
        </w:rPr>
      </w:r>
      <w:r>
        <w:rPr>
          <w:noProof/>
        </w:rPr>
        <w:fldChar w:fldCharType="separate"/>
      </w:r>
      <w:r>
        <w:rPr>
          <w:noProof/>
        </w:rPr>
        <w:t>31</w:t>
      </w:r>
      <w:r>
        <w:rPr>
          <w:noProof/>
        </w:rPr>
        <w:fldChar w:fldCharType="end"/>
      </w:r>
    </w:p>
    <w:p w14:paraId="186EBCA5" w14:textId="4114B95B" w:rsidR="00C07B96" w:rsidRDefault="00C07B96">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_Toc144388467 \h </w:instrText>
      </w:r>
      <w:r>
        <w:rPr>
          <w:noProof/>
        </w:rPr>
      </w:r>
      <w:r>
        <w:rPr>
          <w:noProof/>
        </w:rPr>
        <w:fldChar w:fldCharType="separate"/>
      </w:r>
      <w:r>
        <w:rPr>
          <w:noProof/>
        </w:rPr>
        <w:t>32</w:t>
      </w:r>
      <w:r>
        <w:rPr>
          <w:noProof/>
        </w:rPr>
        <w:fldChar w:fldCharType="end"/>
      </w:r>
    </w:p>
    <w:p w14:paraId="6B47BFEF" w14:textId="32F1C629" w:rsidR="00C07B96" w:rsidRDefault="00C07B96">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_Toc144388468 \h </w:instrText>
      </w:r>
      <w:r>
        <w:rPr>
          <w:noProof/>
        </w:rPr>
      </w:r>
      <w:r>
        <w:rPr>
          <w:noProof/>
        </w:rPr>
        <w:fldChar w:fldCharType="separate"/>
      </w:r>
      <w:r>
        <w:rPr>
          <w:noProof/>
        </w:rPr>
        <w:t>32</w:t>
      </w:r>
      <w:r>
        <w:rPr>
          <w:noProof/>
        </w:rPr>
        <w:fldChar w:fldCharType="end"/>
      </w:r>
    </w:p>
    <w:p w14:paraId="3A9B244B" w14:textId="3E8697F2" w:rsidR="00C07B96" w:rsidRDefault="00C07B96">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_Toc144388469 \h </w:instrText>
      </w:r>
      <w:r>
        <w:rPr>
          <w:noProof/>
        </w:rPr>
      </w:r>
      <w:r>
        <w:rPr>
          <w:noProof/>
        </w:rPr>
        <w:fldChar w:fldCharType="separate"/>
      </w:r>
      <w:r>
        <w:rPr>
          <w:noProof/>
        </w:rPr>
        <w:t>33</w:t>
      </w:r>
      <w:r>
        <w:rPr>
          <w:noProof/>
        </w:rPr>
        <w:fldChar w:fldCharType="end"/>
      </w:r>
    </w:p>
    <w:p w14:paraId="6CCC1D72" w14:textId="55437E9A" w:rsidR="00C07B96" w:rsidRDefault="00C07B96">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_Toc144388470 \h </w:instrText>
      </w:r>
      <w:r>
        <w:rPr>
          <w:noProof/>
        </w:rPr>
      </w:r>
      <w:r>
        <w:rPr>
          <w:noProof/>
        </w:rPr>
        <w:fldChar w:fldCharType="separate"/>
      </w:r>
      <w:r>
        <w:rPr>
          <w:noProof/>
        </w:rPr>
        <w:t>33</w:t>
      </w:r>
      <w:r>
        <w:rPr>
          <w:noProof/>
        </w:rPr>
        <w:fldChar w:fldCharType="end"/>
      </w:r>
    </w:p>
    <w:p w14:paraId="6D929433" w14:textId="6365EF96" w:rsidR="00C07B96" w:rsidRDefault="00C07B96">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_Toc144388471 \h </w:instrText>
      </w:r>
      <w:r>
        <w:rPr>
          <w:noProof/>
        </w:rPr>
      </w:r>
      <w:r>
        <w:rPr>
          <w:noProof/>
        </w:rPr>
        <w:fldChar w:fldCharType="separate"/>
      </w:r>
      <w:r>
        <w:rPr>
          <w:noProof/>
        </w:rPr>
        <w:t>33</w:t>
      </w:r>
      <w:r>
        <w:rPr>
          <w:noProof/>
        </w:rPr>
        <w:fldChar w:fldCharType="end"/>
      </w:r>
    </w:p>
    <w:p w14:paraId="2B4C570C" w14:textId="3CEC7308" w:rsidR="00C07B96" w:rsidRDefault="00C07B96">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_Toc144388472 \h </w:instrText>
      </w:r>
      <w:r>
        <w:rPr>
          <w:noProof/>
        </w:rPr>
      </w:r>
      <w:r>
        <w:rPr>
          <w:noProof/>
        </w:rPr>
        <w:fldChar w:fldCharType="separate"/>
      </w:r>
      <w:r>
        <w:rPr>
          <w:noProof/>
        </w:rPr>
        <w:t>33</w:t>
      </w:r>
      <w:r>
        <w:rPr>
          <w:noProof/>
        </w:rPr>
        <w:fldChar w:fldCharType="end"/>
      </w:r>
    </w:p>
    <w:p w14:paraId="2AB43E34" w14:textId="4EF3ACD1" w:rsidR="00C07B96" w:rsidRDefault="00C07B96">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_Toc144388473 \h </w:instrText>
      </w:r>
      <w:r>
        <w:rPr>
          <w:noProof/>
        </w:rPr>
      </w:r>
      <w:r>
        <w:rPr>
          <w:noProof/>
        </w:rPr>
        <w:fldChar w:fldCharType="separate"/>
      </w:r>
      <w:r>
        <w:rPr>
          <w:noProof/>
        </w:rPr>
        <w:t>33</w:t>
      </w:r>
      <w:r>
        <w:rPr>
          <w:noProof/>
        </w:rPr>
        <w:fldChar w:fldCharType="end"/>
      </w:r>
    </w:p>
    <w:p w14:paraId="5FC3185F" w14:textId="5AC8B8C8" w:rsidR="00C07B96" w:rsidRDefault="00C07B96">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_Toc144388474 \h </w:instrText>
      </w:r>
      <w:r>
        <w:rPr>
          <w:noProof/>
        </w:rPr>
      </w:r>
      <w:r>
        <w:rPr>
          <w:noProof/>
        </w:rPr>
        <w:fldChar w:fldCharType="separate"/>
      </w:r>
      <w:r>
        <w:rPr>
          <w:noProof/>
        </w:rPr>
        <w:t>34</w:t>
      </w:r>
      <w:r>
        <w:rPr>
          <w:noProof/>
        </w:rPr>
        <w:fldChar w:fldCharType="end"/>
      </w:r>
    </w:p>
    <w:p w14:paraId="5A8AD94A" w14:textId="166D4A97" w:rsidR="00C07B96" w:rsidRDefault="00C07B96">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_Toc144388475 \h </w:instrText>
      </w:r>
      <w:r>
        <w:rPr>
          <w:noProof/>
        </w:rPr>
      </w:r>
      <w:r>
        <w:rPr>
          <w:noProof/>
        </w:rPr>
        <w:fldChar w:fldCharType="separate"/>
      </w:r>
      <w:r>
        <w:rPr>
          <w:noProof/>
        </w:rPr>
        <w:t>34</w:t>
      </w:r>
      <w:r>
        <w:rPr>
          <w:noProof/>
        </w:rPr>
        <w:fldChar w:fldCharType="end"/>
      </w:r>
    </w:p>
    <w:p w14:paraId="1BBED17D" w14:textId="60CE12A4" w:rsidR="00C07B96" w:rsidRDefault="00C07B96">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_Toc144388476 \h </w:instrText>
      </w:r>
      <w:r>
        <w:rPr>
          <w:noProof/>
        </w:rPr>
      </w:r>
      <w:r>
        <w:rPr>
          <w:noProof/>
        </w:rPr>
        <w:fldChar w:fldCharType="separate"/>
      </w:r>
      <w:r>
        <w:rPr>
          <w:noProof/>
        </w:rPr>
        <w:t>34</w:t>
      </w:r>
      <w:r>
        <w:rPr>
          <w:noProof/>
        </w:rPr>
        <w:fldChar w:fldCharType="end"/>
      </w:r>
    </w:p>
    <w:p w14:paraId="02776794" w14:textId="54AA64E3" w:rsidR="00C07B96" w:rsidRDefault="00C07B96">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_Toc144388477 \h </w:instrText>
      </w:r>
      <w:r>
        <w:rPr>
          <w:noProof/>
        </w:rPr>
      </w:r>
      <w:r>
        <w:rPr>
          <w:noProof/>
        </w:rPr>
        <w:fldChar w:fldCharType="separate"/>
      </w:r>
      <w:r>
        <w:rPr>
          <w:noProof/>
        </w:rPr>
        <w:t>34</w:t>
      </w:r>
      <w:r>
        <w:rPr>
          <w:noProof/>
        </w:rPr>
        <w:fldChar w:fldCharType="end"/>
      </w:r>
    </w:p>
    <w:p w14:paraId="39CD50F6" w14:textId="693352FD" w:rsidR="00C07B96" w:rsidRDefault="00C07B96">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_Toc144388478 \h </w:instrText>
      </w:r>
      <w:r>
        <w:rPr>
          <w:noProof/>
        </w:rPr>
      </w:r>
      <w:r>
        <w:rPr>
          <w:noProof/>
        </w:rPr>
        <w:fldChar w:fldCharType="separate"/>
      </w:r>
      <w:r>
        <w:rPr>
          <w:noProof/>
        </w:rPr>
        <w:t>34</w:t>
      </w:r>
      <w:r>
        <w:rPr>
          <w:noProof/>
        </w:rPr>
        <w:fldChar w:fldCharType="end"/>
      </w:r>
    </w:p>
    <w:p w14:paraId="14A7D00E" w14:textId="40B6B80A" w:rsidR="00C07B96" w:rsidRDefault="00C07B96">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_Toc144388479 \h </w:instrText>
      </w:r>
      <w:r>
        <w:rPr>
          <w:noProof/>
        </w:rPr>
      </w:r>
      <w:r>
        <w:rPr>
          <w:noProof/>
        </w:rPr>
        <w:fldChar w:fldCharType="separate"/>
      </w:r>
      <w:r>
        <w:rPr>
          <w:noProof/>
        </w:rPr>
        <w:t>34</w:t>
      </w:r>
      <w:r>
        <w:rPr>
          <w:noProof/>
        </w:rPr>
        <w:fldChar w:fldCharType="end"/>
      </w:r>
    </w:p>
    <w:p w14:paraId="04E555AC" w14:textId="5C2C594C" w:rsidR="00C07B96" w:rsidRDefault="00C07B96">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_Toc144388480 \h </w:instrText>
      </w:r>
      <w:r>
        <w:rPr>
          <w:noProof/>
        </w:rPr>
      </w:r>
      <w:r>
        <w:rPr>
          <w:noProof/>
        </w:rPr>
        <w:fldChar w:fldCharType="separate"/>
      </w:r>
      <w:r>
        <w:rPr>
          <w:noProof/>
        </w:rPr>
        <w:t>35</w:t>
      </w:r>
      <w:r>
        <w:rPr>
          <w:noProof/>
        </w:rPr>
        <w:fldChar w:fldCharType="end"/>
      </w:r>
    </w:p>
    <w:p w14:paraId="6D145DE1" w14:textId="2EBE383E" w:rsidR="00C07B96" w:rsidRDefault="00C07B96">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_Toc144388481 \h </w:instrText>
      </w:r>
      <w:r>
        <w:rPr>
          <w:noProof/>
        </w:rPr>
      </w:r>
      <w:r>
        <w:rPr>
          <w:noProof/>
        </w:rPr>
        <w:fldChar w:fldCharType="separate"/>
      </w:r>
      <w:r>
        <w:rPr>
          <w:noProof/>
        </w:rPr>
        <w:t>35</w:t>
      </w:r>
      <w:r>
        <w:rPr>
          <w:noProof/>
        </w:rPr>
        <w:fldChar w:fldCharType="end"/>
      </w:r>
    </w:p>
    <w:p w14:paraId="41627BFF" w14:textId="11604E27" w:rsidR="00C07B96" w:rsidRDefault="00C07B96">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_Toc144388482 \h </w:instrText>
      </w:r>
      <w:r>
        <w:rPr>
          <w:noProof/>
        </w:rPr>
      </w:r>
      <w:r>
        <w:rPr>
          <w:noProof/>
        </w:rPr>
        <w:fldChar w:fldCharType="separate"/>
      </w:r>
      <w:r>
        <w:rPr>
          <w:noProof/>
        </w:rPr>
        <w:t>35</w:t>
      </w:r>
      <w:r>
        <w:rPr>
          <w:noProof/>
        </w:rPr>
        <w:fldChar w:fldCharType="end"/>
      </w:r>
    </w:p>
    <w:p w14:paraId="7A3BB7D4" w14:textId="699303B6" w:rsidR="00C07B96" w:rsidRDefault="00C07B96">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_Toc144388483 \h </w:instrText>
      </w:r>
      <w:r>
        <w:rPr>
          <w:noProof/>
        </w:rPr>
      </w:r>
      <w:r>
        <w:rPr>
          <w:noProof/>
        </w:rPr>
        <w:fldChar w:fldCharType="separate"/>
      </w:r>
      <w:r>
        <w:rPr>
          <w:noProof/>
        </w:rPr>
        <w:t>35</w:t>
      </w:r>
      <w:r>
        <w:rPr>
          <w:noProof/>
        </w:rPr>
        <w:fldChar w:fldCharType="end"/>
      </w:r>
    </w:p>
    <w:p w14:paraId="60084A2F" w14:textId="3D49179D" w:rsidR="00C07B96" w:rsidRDefault="00C07B96">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_Toc144388484 \h </w:instrText>
      </w:r>
      <w:r>
        <w:rPr>
          <w:noProof/>
        </w:rPr>
      </w:r>
      <w:r>
        <w:rPr>
          <w:noProof/>
        </w:rPr>
        <w:fldChar w:fldCharType="separate"/>
      </w:r>
      <w:r>
        <w:rPr>
          <w:noProof/>
        </w:rPr>
        <w:t>36</w:t>
      </w:r>
      <w:r>
        <w:rPr>
          <w:noProof/>
        </w:rPr>
        <w:fldChar w:fldCharType="end"/>
      </w:r>
    </w:p>
    <w:p w14:paraId="3912C4D1" w14:textId="283DC381" w:rsidR="00C07B96" w:rsidRDefault="00C07B96">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_Toc144388485 \h </w:instrText>
      </w:r>
      <w:r>
        <w:rPr>
          <w:noProof/>
        </w:rPr>
      </w:r>
      <w:r>
        <w:rPr>
          <w:noProof/>
        </w:rPr>
        <w:fldChar w:fldCharType="separate"/>
      </w:r>
      <w:r>
        <w:rPr>
          <w:noProof/>
        </w:rPr>
        <w:t>36</w:t>
      </w:r>
      <w:r>
        <w:rPr>
          <w:noProof/>
        </w:rPr>
        <w:fldChar w:fldCharType="end"/>
      </w:r>
    </w:p>
    <w:p w14:paraId="2015544E" w14:textId="6BFEA8E6" w:rsidR="00C07B96" w:rsidRDefault="00C07B96">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_Toc144388486 \h </w:instrText>
      </w:r>
      <w:r>
        <w:rPr>
          <w:noProof/>
        </w:rPr>
      </w:r>
      <w:r>
        <w:rPr>
          <w:noProof/>
        </w:rPr>
        <w:fldChar w:fldCharType="separate"/>
      </w:r>
      <w:r>
        <w:rPr>
          <w:noProof/>
        </w:rPr>
        <w:t>37</w:t>
      </w:r>
      <w:r>
        <w:rPr>
          <w:noProof/>
        </w:rPr>
        <w:fldChar w:fldCharType="end"/>
      </w:r>
    </w:p>
    <w:p w14:paraId="6D4FE7A9" w14:textId="37885587" w:rsidR="00C07B96" w:rsidRDefault="00C07B96">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_Toc144388487 \h </w:instrText>
      </w:r>
      <w:r>
        <w:rPr>
          <w:noProof/>
        </w:rPr>
      </w:r>
      <w:r>
        <w:rPr>
          <w:noProof/>
        </w:rPr>
        <w:fldChar w:fldCharType="separate"/>
      </w:r>
      <w:r>
        <w:rPr>
          <w:noProof/>
        </w:rPr>
        <w:t>37</w:t>
      </w:r>
      <w:r>
        <w:rPr>
          <w:noProof/>
        </w:rPr>
        <w:fldChar w:fldCharType="end"/>
      </w:r>
    </w:p>
    <w:p w14:paraId="2D77287F" w14:textId="780105A0" w:rsidR="00C07B96" w:rsidRDefault="00C07B96">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_Toc144388488 \h </w:instrText>
      </w:r>
      <w:r>
        <w:rPr>
          <w:noProof/>
        </w:rPr>
      </w:r>
      <w:r>
        <w:rPr>
          <w:noProof/>
        </w:rPr>
        <w:fldChar w:fldCharType="separate"/>
      </w:r>
      <w:r>
        <w:rPr>
          <w:noProof/>
        </w:rPr>
        <w:t>37</w:t>
      </w:r>
      <w:r>
        <w:rPr>
          <w:noProof/>
        </w:rPr>
        <w:fldChar w:fldCharType="end"/>
      </w:r>
    </w:p>
    <w:p w14:paraId="4F594B68" w14:textId="35F2B258" w:rsidR="00C07B96" w:rsidRDefault="00C07B96">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_Toc144388489 \h </w:instrText>
      </w:r>
      <w:r>
        <w:rPr>
          <w:noProof/>
        </w:rPr>
      </w:r>
      <w:r>
        <w:rPr>
          <w:noProof/>
        </w:rPr>
        <w:fldChar w:fldCharType="separate"/>
      </w:r>
      <w:r>
        <w:rPr>
          <w:noProof/>
        </w:rPr>
        <w:t>38</w:t>
      </w:r>
      <w:r>
        <w:rPr>
          <w:noProof/>
        </w:rPr>
        <w:fldChar w:fldCharType="end"/>
      </w:r>
    </w:p>
    <w:p w14:paraId="2FAEA242" w14:textId="437EDEEC" w:rsidR="00C07B96" w:rsidRDefault="00C07B96">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_Toc144388490 \h </w:instrText>
      </w:r>
      <w:r>
        <w:rPr>
          <w:noProof/>
        </w:rPr>
      </w:r>
      <w:r>
        <w:rPr>
          <w:noProof/>
        </w:rPr>
        <w:fldChar w:fldCharType="separate"/>
      </w:r>
      <w:r>
        <w:rPr>
          <w:noProof/>
        </w:rPr>
        <w:t>38</w:t>
      </w:r>
      <w:r>
        <w:rPr>
          <w:noProof/>
        </w:rPr>
        <w:fldChar w:fldCharType="end"/>
      </w:r>
    </w:p>
    <w:p w14:paraId="599390C5" w14:textId="60D5DEFA" w:rsidR="00C07B96" w:rsidRDefault="00C07B96">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_Toc144388491 \h </w:instrText>
      </w:r>
      <w:r>
        <w:rPr>
          <w:noProof/>
        </w:rPr>
      </w:r>
      <w:r>
        <w:rPr>
          <w:noProof/>
        </w:rPr>
        <w:fldChar w:fldCharType="separate"/>
      </w:r>
      <w:r>
        <w:rPr>
          <w:noProof/>
        </w:rPr>
        <w:t>38</w:t>
      </w:r>
      <w:r>
        <w:rPr>
          <w:noProof/>
        </w:rPr>
        <w:fldChar w:fldCharType="end"/>
      </w:r>
    </w:p>
    <w:p w14:paraId="0D25CAC2" w14:textId="4271DE4A" w:rsidR="00C07B96" w:rsidRDefault="00C07B96">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_Toc144388492 \h </w:instrText>
      </w:r>
      <w:r>
        <w:rPr>
          <w:noProof/>
        </w:rPr>
      </w:r>
      <w:r>
        <w:rPr>
          <w:noProof/>
        </w:rPr>
        <w:fldChar w:fldCharType="separate"/>
      </w:r>
      <w:r>
        <w:rPr>
          <w:noProof/>
        </w:rPr>
        <w:t>38</w:t>
      </w:r>
      <w:r>
        <w:rPr>
          <w:noProof/>
        </w:rPr>
        <w:fldChar w:fldCharType="end"/>
      </w:r>
    </w:p>
    <w:p w14:paraId="7DE02B3F" w14:textId="5ED9FCAA" w:rsidR="00C07B96" w:rsidRDefault="00C07B96">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_Toc144388493 \h </w:instrText>
      </w:r>
      <w:r>
        <w:rPr>
          <w:noProof/>
        </w:rPr>
      </w:r>
      <w:r>
        <w:rPr>
          <w:noProof/>
        </w:rPr>
        <w:fldChar w:fldCharType="separate"/>
      </w:r>
      <w:r>
        <w:rPr>
          <w:noProof/>
        </w:rPr>
        <w:t>38</w:t>
      </w:r>
      <w:r>
        <w:rPr>
          <w:noProof/>
        </w:rPr>
        <w:fldChar w:fldCharType="end"/>
      </w:r>
    </w:p>
    <w:p w14:paraId="1BE807A0" w14:textId="3ED8DDDB" w:rsidR="00C07B96" w:rsidRDefault="00C07B96">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_Toc144388494 \h </w:instrText>
      </w:r>
      <w:r>
        <w:rPr>
          <w:noProof/>
        </w:rPr>
      </w:r>
      <w:r>
        <w:rPr>
          <w:noProof/>
        </w:rPr>
        <w:fldChar w:fldCharType="separate"/>
      </w:r>
      <w:r>
        <w:rPr>
          <w:noProof/>
        </w:rPr>
        <w:t>38</w:t>
      </w:r>
      <w:r>
        <w:rPr>
          <w:noProof/>
        </w:rPr>
        <w:fldChar w:fldCharType="end"/>
      </w:r>
    </w:p>
    <w:p w14:paraId="2F7942CB" w14:textId="210B7102" w:rsidR="00C07B96" w:rsidRDefault="00C07B96">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_Toc144388495 \h </w:instrText>
      </w:r>
      <w:r>
        <w:rPr>
          <w:noProof/>
        </w:rPr>
      </w:r>
      <w:r>
        <w:rPr>
          <w:noProof/>
        </w:rPr>
        <w:fldChar w:fldCharType="separate"/>
      </w:r>
      <w:r>
        <w:rPr>
          <w:noProof/>
        </w:rPr>
        <w:t>39</w:t>
      </w:r>
      <w:r>
        <w:rPr>
          <w:noProof/>
        </w:rPr>
        <w:fldChar w:fldCharType="end"/>
      </w:r>
    </w:p>
    <w:p w14:paraId="5A042C07" w14:textId="26CC73E6" w:rsidR="00C07B96" w:rsidRDefault="00C07B96">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_Toc144388496 \h </w:instrText>
      </w:r>
      <w:r>
        <w:rPr>
          <w:noProof/>
        </w:rPr>
      </w:r>
      <w:r>
        <w:rPr>
          <w:noProof/>
        </w:rPr>
        <w:fldChar w:fldCharType="separate"/>
      </w:r>
      <w:r>
        <w:rPr>
          <w:noProof/>
        </w:rPr>
        <w:t>39</w:t>
      </w:r>
      <w:r>
        <w:rPr>
          <w:noProof/>
        </w:rPr>
        <w:fldChar w:fldCharType="end"/>
      </w:r>
    </w:p>
    <w:p w14:paraId="6D19F0EA" w14:textId="2B86520E" w:rsidR="00C07B96" w:rsidRDefault="00C07B96">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_Toc144388497 \h </w:instrText>
      </w:r>
      <w:r>
        <w:rPr>
          <w:noProof/>
        </w:rPr>
      </w:r>
      <w:r>
        <w:rPr>
          <w:noProof/>
        </w:rPr>
        <w:fldChar w:fldCharType="separate"/>
      </w:r>
      <w:r>
        <w:rPr>
          <w:noProof/>
        </w:rPr>
        <w:t>39</w:t>
      </w:r>
      <w:r>
        <w:rPr>
          <w:noProof/>
        </w:rPr>
        <w:fldChar w:fldCharType="end"/>
      </w:r>
    </w:p>
    <w:p w14:paraId="173C4230" w14:textId="2E90575B" w:rsidR="00C07B96" w:rsidRDefault="00C07B96">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_Toc144388498 \h </w:instrText>
      </w:r>
      <w:r>
        <w:rPr>
          <w:noProof/>
        </w:rPr>
      </w:r>
      <w:r>
        <w:rPr>
          <w:noProof/>
        </w:rPr>
        <w:fldChar w:fldCharType="separate"/>
      </w:r>
      <w:r>
        <w:rPr>
          <w:noProof/>
        </w:rPr>
        <w:t>39</w:t>
      </w:r>
      <w:r>
        <w:rPr>
          <w:noProof/>
        </w:rPr>
        <w:fldChar w:fldCharType="end"/>
      </w:r>
    </w:p>
    <w:p w14:paraId="7DC3E49B" w14:textId="25F0FA83" w:rsidR="00C07B96" w:rsidRDefault="00C07B96">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_Toc144388499 \h </w:instrText>
      </w:r>
      <w:r>
        <w:rPr>
          <w:noProof/>
        </w:rPr>
      </w:r>
      <w:r>
        <w:rPr>
          <w:noProof/>
        </w:rPr>
        <w:fldChar w:fldCharType="separate"/>
      </w:r>
      <w:r>
        <w:rPr>
          <w:noProof/>
        </w:rPr>
        <w:t>39</w:t>
      </w:r>
      <w:r>
        <w:rPr>
          <w:noProof/>
        </w:rPr>
        <w:fldChar w:fldCharType="end"/>
      </w:r>
    </w:p>
    <w:p w14:paraId="5F25FED9" w14:textId="63B8C4F1" w:rsidR="00C07B96" w:rsidRDefault="00C07B96">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_Toc144388500 \h </w:instrText>
      </w:r>
      <w:r>
        <w:rPr>
          <w:noProof/>
        </w:rPr>
      </w:r>
      <w:r>
        <w:rPr>
          <w:noProof/>
        </w:rPr>
        <w:fldChar w:fldCharType="separate"/>
      </w:r>
      <w:r>
        <w:rPr>
          <w:noProof/>
        </w:rPr>
        <w:t>39</w:t>
      </w:r>
      <w:r>
        <w:rPr>
          <w:noProof/>
        </w:rPr>
        <w:fldChar w:fldCharType="end"/>
      </w:r>
    </w:p>
    <w:p w14:paraId="4FAEC471" w14:textId="6209FB13" w:rsidR="00C07B96" w:rsidRDefault="00C07B96">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_Toc144388501 \h </w:instrText>
      </w:r>
      <w:r>
        <w:rPr>
          <w:noProof/>
        </w:rPr>
      </w:r>
      <w:r>
        <w:rPr>
          <w:noProof/>
        </w:rPr>
        <w:fldChar w:fldCharType="separate"/>
      </w:r>
      <w:r>
        <w:rPr>
          <w:noProof/>
        </w:rPr>
        <w:t>39</w:t>
      </w:r>
      <w:r>
        <w:rPr>
          <w:noProof/>
        </w:rPr>
        <w:fldChar w:fldCharType="end"/>
      </w:r>
    </w:p>
    <w:p w14:paraId="7EB2F552" w14:textId="587B64C1" w:rsidR="00C07B96" w:rsidRDefault="00C07B96">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_Toc144388502 \h </w:instrText>
      </w:r>
      <w:r>
        <w:rPr>
          <w:noProof/>
        </w:rPr>
      </w:r>
      <w:r>
        <w:rPr>
          <w:noProof/>
        </w:rPr>
        <w:fldChar w:fldCharType="separate"/>
      </w:r>
      <w:r>
        <w:rPr>
          <w:noProof/>
        </w:rPr>
        <w:t>39</w:t>
      </w:r>
      <w:r>
        <w:rPr>
          <w:noProof/>
        </w:rPr>
        <w:fldChar w:fldCharType="end"/>
      </w:r>
    </w:p>
    <w:p w14:paraId="327A3590" w14:textId="27D43ED8" w:rsidR="00C07B96" w:rsidRDefault="00C07B96">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_Toc144388503 \h </w:instrText>
      </w:r>
      <w:r>
        <w:rPr>
          <w:noProof/>
        </w:rPr>
      </w:r>
      <w:r>
        <w:rPr>
          <w:noProof/>
        </w:rPr>
        <w:fldChar w:fldCharType="separate"/>
      </w:r>
      <w:r>
        <w:rPr>
          <w:noProof/>
        </w:rPr>
        <w:t>40</w:t>
      </w:r>
      <w:r>
        <w:rPr>
          <w:noProof/>
        </w:rPr>
        <w:fldChar w:fldCharType="end"/>
      </w:r>
    </w:p>
    <w:p w14:paraId="1565A903" w14:textId="452A11CC" w:rsidR="00C07B96" w:rsidRDefault="00C07B96">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_Toc144388504 \h </w:instrText>
      </w:r>
      <w:r>
        <w:rPr>
          <w:noProof/>
        </w:rPr>
      </w:r>
      <w:r>
        <w:rPr>
          <w:noProof/>
        </w:rPr>
        <w:fldChar w:fldCharType="separate"/>
      </w:r>
      <w:r>
        <w:rPr>
          <w:noProof/>
        </w:rPr>
        <w:t>40</w:t>
      </w:r>
      <w:r>
        <w:rPr>
          <w:noProof/>
        </w:rPr>
        <w:fldChar w:fldCharType="end"/>
      </w:r>
    </w:p>
    <w:p w14:paraId="78118771" w14:textId="708A2338" w:rsidR="00C07B96" w:rsidRDefault="00C07B96">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_Toc144388505 \h </w:instrText>
      </w:r>
      <w:r>
        <w:rPr>
          <w:noProof/>
        </w:rPr>
      </w:r>
      <w:r>
        <w:rPr>
          <w:noProof/>
        </w:rPr>
        <w:fldChar w:fldCharType="separate"/>
      </w:r>
      <w:r>
        <w:rPr>
          <w:noProof/>
        </w:rPr>
        <w:t>42</w:t>
      </w:r>
      <w:r>
        <w:rPr>
          <w:noProof/>
        </w:rPr>
        <w:fldChar w:fldCharType="end"/>
      </w:r>
    </w:p>
    <w:p w14:paraId="5385F276" w14:textId="63FE70D1" w:rsidR="00C07B96" w:rsidRDefault="00C07B96">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_Toc144388506 \h </w:instrText>
      </w:r>
      <w:r>
        <w:rPr>
          <w:noProof/>
        </w:rPr>
      </w:r>
      <w:r>
        <w:rPr>
          <w:noProof/>
        </w:rPr>
        <w:fldChar w:fldCharType="separate"/>
      </w:r>
      <w:r>
        <w:rPr>
          <w:noProof/>
        </w:rPr>
        <w:t>42</w:t>
      </w:r>
      <w:r>
        <w:rPr>
          <w:noProof/>
        </w:rPr>
        <w:fldChar w:fldCharType="end"/>
      </w:r>
    </w:p>
    <w:p w14:paraId="54B36ECF" w14:textId="0EA0740D"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5.1.6.2</w:t>
      </w:r>
      <w:r>
        <w:rPr>
          <w:rFonts w:asciiTheme="minorHAnsi" w:eastAsiaTheme="minorEastAsia" w:hAnsiTheme="minorHAnsi" w:cstheme="minorBidi"/>
          <w:noProof/>
          <w:kern w:val="2"/>
          <w:sz w:val="21"/>
          <w:szCs w:val="22"/>
          <w:lang w:val="en-US" w:eastAsia="zh-CN"/>
        </w:rPr>
        <w:tab/>
      </w:r>
      <w:r w:rsidRPr="00AD703F">
        <w:rPr>
          <w:noProof/>
          <w:lang w:val="en-US"/>
        </w:rPr>
        <w:t>Structured data types</w:t>
      </w:r>
      <w:r>
        <w:rPr>
          <w:noProof/>
        </w:rPr>
        <w:tab/>
      </w:r>
      <w:r>
        <w:rPr>
          <w:noProof/>
        </w:rPr>
        <w:fldChar w:fldCharType="begin"/>
      </w:r>
      <w:r>
        <w:rPr>
          <w:noProof/>
        </w:rPr>
        <w:instrText xml:space="preserve"> PAGEREF _Toc144388507 \h </w:instrText>
      </w:r>
      <w:r>
        <w:rPr>
          <w:noProof/>
        </w:rPr>
      </w:r>
      <w:r>
        <w:rPr>
          <w:noProof/>
        </w:rPr>
        <w:fldChar w:fldCharType="separate"/>
      </w:r>
      <w:r>
        <w:rPr>
          <w:noProof/>
        </w:rPr>
        <w:t>45</w:t>
      </w:r>
      <w:r>
        <w:rPr>
          <w:noProof/>
        </w:rPr>
        <w:fldChar w:fldCharType="end"/>
      </w:r>
    </w:p>
    <w:p w14:paraId="02AEE228" w14:textId="48F3CBFC" w:rsidR="00C07B96" w:rsidRDefault="00C07B96">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_Toc144388508 \h </w:instrText>
      </w:r>
      <w:r>
        <w:rPr>
          <w:noProof/>
        </w:rPr>
      </w:r>
      <w:r>
        <w:rPr>
          <w:noProof/>
        </w:rPr>
        <w:fldChar w:fldCharType="separate"/>
      </w:r>
      <w:r>
        <w:rPr>
          <w:noProof/>
        </w:rPr>
        <w:t>45</w:t>
      </w:r>
      <w:r>
        <w:rPr>
          <w:noProof/>
        </w:rPr>
        <w:fldChar w:fldCharType="end"/>
      </w:r>
    </w:p>
    <w:p w14:paraId="0A26BBAD" w14:textId="071176E1" w:rsidR="00C07B96" w:rsidRDefault="00C07B96">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_Toc144388509 \h </w:instrText>
      </w:r>
      <w:r>
        <w:rPr>
          <w:noProof/>
        </w:rPr>
      </w:r>
      <w:r>
        <w:rPr>
          <w:noProof/>
        </w:rPr>
        <w:fldChar w:fldCharType="separate"/>
      </w:r>
      <w:r>
        <w:rPr>
          <w:noProof/>
        </w:rPr>
        <w:t>45</w:t>
      </w:r>
      <w:r>
        <w:rPr>
          <w:noProof/>
        </w:rPr>
        <w:fldChar w:fldCharType="end"/>
      </w:r>
    </w:p>
    <w:p w14:paraId="0AFA9699" w14:textId="43F32D58" w:rsidR="00C07B96" w:rsidRDefault="00C07B96">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_Toc144388510 \h </w:instrText>
      </w:r>
      <w:r>
        <w:rPr>
          <w:noProof/>
        </w:rPr>
      </w:r>
      <w:r>
        <w:rPr>
          <w:noProof/>
        </w:rPr>
        <w:fldChar w:fldCharType="separate"/>
      </w:r>
      <w:r>
        <w:rPr>
          <w:noProof/>
        </w:rPr>
        <w:t>46</w:t>
      </w:r>
      <w:r>
        <w:rPr>
          <w:noProof/>
        </w:rPr>
        <w:fldChar w:fldCharType="end"/>
      </w:r>
    </w:p>
    <w:p w14:paraId="4A701F46" w14:textId="5A2DBDC1" w:rsidR="00C07B96" w:rsidRDefault="00C07B96">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_Toc144388511 \h </w:instrText>
      </w:r>
      <w:r>
        <w:rPr>
          <w:noProof/>
        </w:rPr>
      </w:r>
      <w:r>
        <w:rPr>
          <w:noProof/>
        </w:rPr>
        <w:fldChar w:fldCharType="separate"/>
      </w:r>
      <w:r>
        <w:rPr>
          <w:noProof/>
        </w:rPr>
        <w:t>47</w:t>
      </w:r>
      <w:r>
        <w:rPr>
          <w:noProof/>
        </w:rPr>
        <w:fldChar w:fldCharType="end"/>
      </w:r>
    </w:p>
    <w:p w14:paraId="4A6C97C0" w14:textId="56F83033" w:rsidR="00C07B96" w:rsidRDefault="00C07B96">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_Toc144388512 \h </w:instrText>
      </w:r>
      <w:r>
        <w:rPr>
          <w:noProof/>
        </w:rPr>
      </w:r>
      <w:r>
        <w:rPr>
          <w:noProof/>
        </w:rPr>
        <w:fldChar w:fldCharType="separate"/>
      </w:r>
      <w:r>
        <w:rPr>
          <w:noProof/>
        </w:rPr>
        <w:t>48</w:t>
      </w:r>
      <w:r>
        <w:rPr>
          <w:noProof/>
        </w:rPr>
        <w:fldChar w:fldCharType="end"/>
      </w:r>
    </w:p>
    <w:p w14:paraId="43067319" w14:textId="52E2AE64" w:rsidR="00C07B96" w:rsidRDefault="00C07B96">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_Toc144388513 \h </w:instrText>
      </w:r>
      <w:r>
        <w:rPr>
          <w:noProof/>
        </w:rPr>
      </w:r>
      <w:r>
        <w:rPr>
          <w:noProof/>
        </w:rPr>
        <w:fldChar w:fldCharType="separate"/>
      </w:r>
      <w:r>
        <w:rPr>
          <w:noProof/>
        </w:rPr>
        <w:t>48</w:t>
      </w:r>
      <w:r>
        <w:rPr>
          <w:noProof/>
        </w:rPr>
        <w:fldChar w:fldCharType="end"/>
      </w:r>
    </w:p>
    <w:p w14:paraId="697A5175" w14:textId="29E90F1D" w:rsidR="00C07B96" w:rsidRDefault="00C07B96">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_Toc144388514 \h </w:instrText>
      </w:r>
      <w:r>
        <w:rPr>
          <w:noProof/>
        </w:rPr>
      </w:r>
      <w:r>
        <w:rPr>
          <w:noProof/>
        </w:rPr>
        <w:fldChar w:fldCharType="separate"/>
      </w:r>
      <w:r>
        <w:rPr>
          <w:noProof/>
        </w:rPr>
        <w:t>49</w:t>
      </w:r>
      <w:r>
        <w:rPr>
          <w:noProof/>
        </w:rPr>
        <w:fldChar w:fldCharType="end"/>
      </w:r>
    </w:p>
    <w:p w14:paraId="1493EB5E" w14:textId="516FA39D" w:rsidR="00C07B96" w:rsidRDefault="00C07B96">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_Toc144388515 \h </w:instrText>
      </w:r>
      <w:r>
        <w:rPr>
          <w:noProof/>
        </w:rPr>
      </w:r>
      <w:r>
        <w:rPr>
          <w:noProof/>
        </w:rPr>
        <w:fldChar w:fldCharType="separate"/>
      </w:r>
      <w:r>
        <w:rPr>
          <w:noProof/>
        </w:rPr>
        <w:t>49</w:t>
      </w:r>
      <w:r>
        <w:rPr>
          <w:noProof/>
        </w:rPr>
        <w:fldChar w:fldCharType="end"/>
      </w:r>
    </w:p>
    <w:p w14:paraId="09B94447" w14:textId="493FEE06" w:rsidR="00C07B96" w:rsidRDefault="00C07B96">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_Toc144388516 \h </w:instrText>
      </w:r>
      <w:r>
        <w:rPr>
          <w:noProof/>
        </w:rPr>
      </w:r>
      <w:r>
        <w:rPr>
          <w:noProof/>
        </w:rPr>
        <w:fldChar w:fldCharType="separate"/>
      </w:r>
      <w:r>
        <w:rPr>
          <w:noProof/>
        </w:rPr>
        <w:t>50</w:t>
      </w:r>
      <w:r>
        <w:rPr>
          <w:noProof/>
        </w:rPr>
        <w:fldChar w:fldCharType="end"/>
      </w:r>
    </w:p>
    <w:p w14:paraId="237D0414" w14:textId="2373C614"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5.1.6.3</w:t>
      </w:r>
      <w:r>
        <w:rPr>
          <w:rFonts w:asciiTheme="minorHAnsi" w:eastAsiaTheme="minorEastAsia" w:hAnsiTheme="minorHAnsi" w:cstheme="minorBidi"/>
          <w:noProof/>
          <w:kern w:val="2"/>
          <w:sz w:val="21"/>
          <w:szCs w:val="22"/>
          <w:lang w:val="en-US" w:eastAsia="zh-CN"/>
        </w:rPr>
        <w:tab/>
      </w:r>
      <w:r w:rsidRPr="00AD703F">
        <w:rPr>
          <w:noProof/>
          <w:lang w:val="en-US"/>
        </w:rPr>
        <w:t>Simple data types and enumerations</w:t>
      </w:r>
      <w:r>
        <w:rPr>
          <w:noProof/>
        </w:rPr>
        <w:tab/>
      </w:r>
      <w:r>
        <w:rPr>
          <w:noProof/>
        </w:rPr>
        <w:fldChar w:fldCharType="begin"/>
      </w:r>
      <w:r>
        <w:rPr>
          <w:noProof/>
        </w:rPr>
        <w:instrText xml:space="preserve"> PAGEREF _Toc144388517 \h </w:instrText>
      </w:r>
      <w:r>
        <w:rPr>
          <w:noProof/>
        </w:rPr>
      </w:r>
      <w:r>
        <w:rPr>
          <w:noProof/>
        </w:rPr>
        <w:fldChar w:fldCharType="separate"/>
      </w:r>
      <w:r>
        <w:rPr>
          <w:noProof/>
        </w:rPr>
        <w:t>51</w:t>
      </w:r>
      <w:r>
        <w:rPr>
          <w:noProof/>
        </w:rPr>
        <w:fldChar w:fldCharType="end"/>
      </w:r>
    </w:p>
    <w:p w14:paraId="0E123428" w14:textId="7392126D"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_Toc144388518 \h </w:instrText>
      </w:r>
      <w:r>
        <w:rPr>
          <w:noProof/>
        </w:rPr>
      </w:r>
      <w:r>
        <w:rPr>
          <w:noProof/>
        </w:rPr>
        <w:fldChar w:fldCharType="separate"/>
      </w:r>
      <w:r>
        <w:rPr>
          <w:noProof/>
        </w:rPr>
        <w:t>51</w:t>
      </w:r>
      <w:r>
        <w:rPr>
          <w:noProof/>
        </w:rPr>
        <w:fldChar w:fldCharType="end"/>
      </w:r>
    </w:p>
    <w:p w14:paraId="6B67A18B" w14:textId="69DF7471" w:rsidR="00C07B96" w:rsidRDefault="00C07B96">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_Toc144388519 \h </w:instrText>
      </w:r>
      <w:r>
        <w:rPr>
          <w:noProof/>
        </w:rPr>
      </w:r>
      <w:r>
        <w:rPr>
          <w:noProof/>
        </w:rPr>
        <w:fldChar w:fldCharType="separate"/>
      </w:r>
      <w:r>
        <w:rPr>
          <w:noProof/>
        </w:rPr>
        <w:t>51</w:t>
      </w:r>
      <w:r>
        <w:rPr>
          <w:noProof/>
        </w:rPr>
        <w:fldChar w:fldCharType="end"/>
      </w:r>
    </w:p>
    <w:p w14:paraId="01AD487D" w14:textId="664B2C9E" w:rsidR="00C07B96" w:rsidRDefault="00C07B96">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_Toc144388520 \h </w:instrText>
      </w:r>
      <w:r>
        <w:rPr>
          <w:noProof/>
        </w:rPr>
      </w:r>
      <w:r>
        <w:rPr>
          <w:noProof/>
        </w:rPr>
        <w:fldChar w:fldCharType="separate"/>
      </w:r>
      <w:r>
        <w:rPr>
          <w:noProof/>
        </w:rPr>
        <w:t>51</w:t>
      </w:r>
      <w:r>
        <w:rPr>
          <w:noProof/>
        </w:rPr>
        <w:fldChar w:fldCharType="end"/>
      </w:r>
    </w:p>
    <w:p w14:paraId="6FC2819B" w14:textId="51BF7366" w:rsidR="00C07B96" w:rsidRDefault="00C07B96">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_Toc144388521 \h </w:instrText>
      </w:r>
      <w:r>
        <w:rPr>
          <w:noProof/>
        </w:rPr>
      </w:r>
      <w:r>
        <w:rPr>
          <w:noProof/>
        </w:rPr>
        <w:fldChar w:fldCharType="separate"/>
      </w:r>
      <w:r>
        <w:rPr>
          <w:noProof/>
        </w:rPr>
        <w:t>52</w:t>
      </w:r>
      <w:r>
        <w:rPr>
          <w:noProof/>
        </w:rPr>
        <w:fldChar w:fldCharType="end"/>
      </w:r>
    </w:p>
    <w:p w14:paraId="13F2F8DF" w14:textId="269B2A33" w:rsidR="00C07B96" w:rsidRDefault="00C07B96">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_Toc144388522 \h </w:instrText>
      </w:r>
      <w:r>
        <w:rPr>
          <w:noProof/>
        </w:rPr>
      </w:r>
      <w:r>
        <w:rPr>
          <w:noProof/>
        </w:rPr>
        <w:fldChar w:fldCharType="separate"/>
      </w:r>
      <w:r>
        <w:rPr>
          <w:noProof/>
        </w:rPr>
        <w:t>52</w:t>
      </w:r>
      <w:r>
        <w:rPr>
          <w:noProof/>
        </w:rPr>
        <w:fldChar w:fldCharType="end"/>
      </w:r>
    </w:p>
    <w:p w14:paraId="6B423A3B" w14:textId="6CDFA8FA" w:rsidR="00C07B96" w:rsidRDefault="00C07B96">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_Toc144388523 \h </w:instrText>
      </w:r>
      <w:r>
        <w:rPr>
          <w:noProof/>
        </w:rPr>
      </w:r>
      <w:r>
        <w:rPr>
          <w:noProof/>
        </w:rPr>
        <w:fldChar w:fldCharType="separate"/>
      </w:r>
      <w:r>
        <w:rPr>
          <w:noProof/>
        </w:rPr>
        <w:t>52</w:t>
      </w:r>
      <w:r>
        <w:rPr>
          <w:noProof/>
        </w:rPr>
        <w:fldChar w:fldCharType="end"/>
      </w:r>
    </w:p>
    <w:p w14:paraId="66C0E49D" w14:textId="02AE4F18" w:rsidR="00C07B96" w:rsidRDefault="00C07B96">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_Toc144388524 \h </w:instrText>
      </w:r>
      <w:r>
        <w:rPr>
          <w:noProof/>
        </w:rPr>
      </w:r>
      <w:r>
        <w:rPr>
          <w:noProof/>
        </w:rPr>
        <w:fldChar w:fldCharType="separate"/>
      </w:r>
      <w:r>
        <w:rPr>
          <w:noProof/>
        </w:rPr>
        <w:t>52</w:t>
      </w:r>
      <w:r>
        <w:rPr>
          <w:noProof/>
        </w:rPr>
        <w:fldChar w:fldCharType="end"/>
      </w:r>
    </w:p>
    <w:p w14:paraId="110F4C8E" w14:textId="417521BE" w:rsidR="00C07B96" w:rsidRDefault="00C07B9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_Toc144388525 \h </w:instrText>
      </w:r>
      <w:r>
        <w:rPr>
          <w:noProof/>
        </w:rPr>
      </w:r>
      <w:r>
        <w:rPr>
          <w:noProof/>
        </w:rPr>
        <w:fldChar w:fldCharType="separate"/>
      </w:r>
      <w:r>
        <w:rPr>
          <w:noProof/>
        </w:rPr>
        <w:t>53</w:t>
      </w:r>
      <w:r>
        <w:rPr>
          <w:noProof/>
        </w:rPr>
        <w:fldChar w:fldCharType="end"/>
      </w:r>
    </w:p>
    <w:p w14:paraId="12F89E2F" w14:textId="4FD1C40E" w:rsidR="00C07B96" w:rsidRDefault="00C07B9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_Toc144388526 \h </w:instrText>
      </w:r>
      <w:r>
        <w:rPr>
          <w:noProof/>
        </w:rPr>
      </w:r>
      <w:r>
        <w:rPr>
          <w:noProof/>
        </w:rPr>
        <w:fldChar w:fldCharType="separate"/>
      </w:r>
      <w:r>
        <w:rPr>
          <w:noProof/>
        </w:rPr>
        <w:t>53</w:t>
      </w:r>
      <w:r>
        <w:rPr>
          <w:noProof/>
        </w:rPr>
        <w:fldChar w:fldCharType="end"/>
      </w:r>
    </w:p>
    <w:p w14:paraId="66D92632" w14:textId="71DE1145" w:rsidR="00C07B96" w:rsidRDefault="00C07B9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_Toc144388527 \h </w:instrText>
      </w:r>
      <w:r>
        <w:rPr>
          <w:noProof/>
        </w:rPr>
      </w:r>
      <w:r>
        <w:rPr>
          <w:noProof/>
        </w:rPr>
        <w:fldChar w:fldCharType="separate"/>
      </w:r>
      <w:r>
        <w:rPr>
          <w:noProof/>
        </w:rPr>
        <w:t>53</w:t>
      </w:r>
      <w:r>
        <w:rPr>
          <w:noProof/>
        </w:rPr>
        <w:fldChar w:fldCharType="end"/>
      </w:r>
    </w:p>
    <w:p w14:paraId="339B440D" w14:textId="7A0AA565" w:rsidR="00C07B96" w:rsidRDefault="00C07B9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_Toc144388528 \h </w:instrText>
      </w:r>
      <w:r>
        <w:rPr>
          <w:noProof/>
        </w:rPr>
      </w:r>
      <w:r>
        <w:rPr>
          <w:noProof/>
        </w:rPr>
        <w:fldChar w:fldCharType="separate"/>
      </w:r>
      <w:r>
        <w:rPr>
          <w:noProof/>
        </w:rPr>
        <w:t>53</w:t>
      </w:r>
      <w:r>
        <w:rPr>
          <w:noProof/>
        </w:rPr>
        <w:fldChar w:fldCharType="end"/>
      </w:r>
    </w:p>
    <w:p w14:paraId="668E722C" w14:textId="73500C43" w:rsidR="00C07B96" w:rsidRDefault="00C07B9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_Toc144388529 \h </w:instrText>
      </w:r>
      <w:r>
        <w:rPr>
          <w:noProof/>
        </w:rPr>
      </w:r>
      <w:r>
        <w:rPr>
          <w:noProof/>
        </w:rPr>
        <w:fldChar w:fldCharType="separate"/>
      </w:r>
      <w:r>
        <w:rPr>
          <w:noProof/>
        </w:rPr>
        <w:t>53</w:t>
      </w:r>
      <w:r>
        <w:rPr>
          <w:noProof/>
        </w:rPr>
        <w:fldChar w:fldCharType="end"/>
      </w:r>
    </w:p>
    <w:p w14:paraId="01BEFED2" w14:textId="2FD7606E" w:rsidR="00C07B96" w:rsidRDefault="00C07B9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_Toc144388530 \h </w:instrText>
      </w:r>
      <w:r>
        <w:rPr>
          <w:noProof/>
        </w:rPr>
      </w:r>
      <w:r>
        <w:rPr>
          <w:noProof/>
        </w:rPr>
        <w:fldChar w:fldCharType="separate"/>
      </w:r>
      <w:r>
        <w:rPr>
          <w:noProof/>
        </w:rPr>
        <w:t>53</w:t>
      </w:r>
      <w:r>
        <w:rPr>
          <w:noProof/>
        </w:rPr>
        <w:fldChar w:fldCharType="end"/>
      </w:r>
    </w:p>
    <w:p w14:paraId="174262EF" w14:textId="46DC528A" w:rsidR="00C07B96" w:rsidRDefault="00C07B9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_Toc144388531 \h </w:instrText>
      </w:r>
      <w:r>
        <w:rPr>
          <w:noProof/>
        </w:rPr>
      </w:r>
      <w:r>
        <w:rPr>
          <w:noProof/>
        </w:rPr>
        <w:fldChar w:fldCharType="separate"/>
      </w:r>
      <w:r>
        <w:rPr>
          <w:noProof/>
        </w:rPr>
        <w:t>53</w:t>
      </w:r>
      <w:r>
        <w:rPr>
          <w:noProof/>
        </w:rPr>
        <w:fldChar w:fldCharType="end"/>
      </w:r>
    </w:p>
    <w:p w14:paraId="68DA177B" w14:textId="7B3E0E05" w:rsidR="00C07B96" w:rsidRDefault="00C07B9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_Toc144388532 \h </w:instrText>
      </w:r>
      <w:r>
        <w:rPr>
          <w:noProof/>
        </w:rPr>
      </w:r>
      <w:r>
        <w:rPr>
          <w:noProof/>
        </w:rPr>
        <w:fldChar w:fldCharType="separate"/>
      </w:r>
      <w:r>
        <w:rPr>
          <w:noProof/>
        </w:rPr>
        <w:t>53</w:t>
      </w:r>
      <w:r>
        <w:rPr>
          <w:noProof/>
        </w:rPr>
        <w:fldChar w:fldCharType="end"/>
      </w:r>
    </w:p>
    <w:p w14:paraId="11C3C46B" w14:textId="651F3801" w:rsidR="00C07B96" w:rsidRDefault="00C07B96">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_Toc144388533 \h </w:instrText>
      </w:r>
      <w:r>
        <w:rPr>
          <w:noProof/>
        </w:rPr>
      </w:r>
      <w:r>
        <w:rPr>
          <w:noProof/>
        </w:rPr>
        <w:fldChar w:fldCharType="separate"/>
      </w:r>
      <w:r>
        <w:rPr>
          <w:noProof/>
        </w:rPr>
        <w:t>54</w:t>
      </w:r>
      <w:r>
        <w:rPr>
          <w:noProof/>
        </w:rPr>
        <w:fldChar w:fldCharType="end"/>
      </w:r>
    </w:p>
    <w:p w14:paraId="1E530494" w14:textId="7143FE8D" w:rsidR="00C07B96" w:rsidRDefault="00C07B96">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_Toc144388534 \h </w:instrText>
      </w:r>
      <w:r>
        <w:rPr>
          <w:noProof/>
        </w:rPr>
      </w:r>
      <w:r>
        <w:rPr>
          <w:noProof/>
        </w:rPr>
        <w:fldChar w:fldCharType="separate"/>
      </w:r>
      <w:r>
        <w:rPr>
          <w:noProof/>
        </w:rPr>
        <w:t>54</w:t>
      </w:r>
      <w:r>
        <w:rPr>
          <w:noProof/>
        </w:rPr>
        <w:fldChar w:fldCharType="end"/>
      </w:r>
    </w:p>
    <w:p w14:paraId="71E37515" w14:textId="263DAC3F" w:rsidR="00C07B96" w:rsidRDefault="00C07B96">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_Toc144388535 \h </w:instrText>
      </w:r>
      <w:r>
        <w:rPr>
          <w:noProof/>
        </w:rPr>
      </w:r>
      <w:r>
        <w:rPr>
          <w:noProof/>
        </w:rPr>
        <w:fldChar w:fldCharType="separate"/>
      </w:r>
      <w:r>
        <w:rPr>
          <w:noProof/>
        </w:rPr>
        <w:t>54</w:t>
      </w:r>
      <w:r>
        <w:rPr>
          <w:noProof/>
        </w:rPr>
        <w:fldChar w:fldCharType="end"/>
      </w:r>
    </w:p>
    <w:p w14:paraId="3E0FA63B" w14:textId="4C14C41D" w:rsidR="00C07B96" w:rsidRDefault="00C07B96">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_Toc144388536 \h </w:instrText>
      </w:r>
      <w:r>
        <w:rPr>
          <w:noProof/>
        </w:rPr>
      </w:r>
      <w:r>
        <w:rPr>
          <w:noProof/>
        </w:rPr>
        <w:fldChar w:fldCharType="separate"/>
      </w:r>
      <w:r>
        <w:rPr>
          <w:noProof/>
        </w:rPr>
        <w:t>54</w:t>
      </w:r>
      <w:r>
        <w:rPr>
          <w:noProof/>
        </w:rPr>
        <w:fldChar w:fldCharType="end"/>
      </w:r>
    </w:p>
    <w:p w14:paraId="79690C28" w14:textId="444FEB4D" w:rsidR="00C07B96" w:rsidRDefault="00C07B96">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_Toc144388537 \h </w:instrText>
      </w:r>
      <w:r>
        <w:rPr>
          <w:noProof/>
        </w:rPr>
      </w:r>
      <w:r>
        <w:rPr>
          <w:noProof/>
        </w:rPr>
        <w:fldChar w:fldCharType="separate"/>
      </w:r>
      <w:r>
        <w:rPr>
          <w:noProof/>
        </w:rPr>
        <w:t>54</w:t>
      </w:r>
      <w:r>
        <w:rPr>
          <w:noProof/>
        </w:rPr>
        <w:fldChar w:fldCharType="end"/>
      </w:r>
    </w:p>
    <w:p w14:paraId="4E045BDB" w14:textId="21B7BE61" w:rsidR="00C07B96" w:rsidRDefault="00C07B96">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_Toc144388538 \h </w:instrText>
      </w:r>
      <w:r>
        <w:rPr>
          <w:noProof/>
        </w:rPr>
      </w:r>
      <w:r>
        <w:rPr>
          <w:noProof/>
        </w:rPr>
        <w:fldChar w:fldCharType="separate"/>
      </w:r>
      <w:r>
        <w:rPr>
          <w:noProof/>
        </w:rPr>
        <w:t>55</w:t>
      </w:r>
      <w:r>
        <w:rPr>
          <w:noProof/>
        </w:rPr>
        <w:fldChar w:fldCharType="end"/>
      </w:r>
    </w:p>
    <w:p w14:paraId="1844CE2E" w14:textId="407F4977" w:rsidR="00C07B96" w:rsidRDefault="00C07B96">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_Toc144388539 \h </w:instrText>
      </w:r>
      <w:r>
        <w:rPr>
          <w:noProof/>
        </w:rPr>
      </w:r>
      <w:r>
        <w:rPr>
          <w:noProof/>
        </w:rPr>
        <w:fldChar w:fldCharType="separate"/>
      </w:r>
      <w:r>
        <w:rPr>
          <w:noProof/>
        </w:rPr>
        <w:t>55</w:t>
      </w:r>
      <w:r>
        <w:rPr>
          <w:noProof/>
        </w:rPr>
        <w:fldChar w:fldCharType="end"/>
      </w:r>
    </w:p>
    <w:p w14:paraId="22A68A96" w14:textId="5EA7BB67" w:rsidR="00C07B96" w:rsidRDefault="00C07B96">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_Toc144388540 \h </w:instrText>
      </w:r>
      <w:r>
        <w:rPr>
          <w:noProof/>
        </w:rPr>
      </w:r>
      <w:r>
        <w:rPr>
          <w:noProof/>
        </w:rPr>
        <w:fldChar w:fldCharType="separate"/>
      </w:r>
      <w:r>
        <w:rPr>
          <w:noProof/>
        </w:rPr>
        <w:t>55</w:t>
      </w:r>
      <w:r>
        <w:rPr>
          <w:noProof/>
        </w:rPr>
        <w:fldChar w:fldCharType="end"/>
      </w:r>
    </w:p>
    <w:p w14:paraId="6A1F6818" w14:textId="1742B9AE" w:rsidR="00C07B96" w:rsidRDefault="00C07B96">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_Toc144388541 \h </w:instrText>
      </w:r>
      <w:r>
        <w:rPr>
          <w:noProof/>
        </w:rPr>
      </w:r>
      <w:r>
        <w:rPr>
          <w:noProof/>
        </w:rPr>
        <w:fldChar w:fldCharType="separate"/>
      </w:r>
      <w:r>
        <w:rPr>
          <w:noProof/>
        </w:rPr>
        <w:t>56</w:t>
      </w:r>
      <w:r>
        <w:rPr>
          <w:noProof/>
        </w:rPr>
        <w:fldChar w:fldCharType="end"/>
      </w:r>
    </w:p>
    <w:p w14:paraId="51E9451F" w14:textId="6AED2819" w:rsidR="00C07B96" w:rsidRDefault="00C07B96">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_Toc144388542 \h </w:instrText>
      </w:r>
      <w:r>
        <w:rPr>
          <w:noProof/>
        </w:rPr>
      </w:r>
      <w:r>
        <w:rPr>
          <w:noProof/>
        </w:rPr>
        <w:fldChar w:fldCharType="separate"/>
      </w:r>
      <w:r>
        <w:rPr>
          <w:noProof/>
        </w:rPr>
        <w:t>56</w:t>
      </w:r>
      <w:r>
        <w:rPr>
          <w:noProof/>
        </w:rPr>
        <w:fldChar w:fldCharType="end"/>
      </w:r>
    </w:p>
    <w:p w14:paraId="7D0D9F62" w14:textId="11DF21E7" w:rsidR="00C07B96" w:rsidRDefault="00C07B96">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_Toc144388543 \h </w:instrText>
      </w:r>
      <w:r>
        <w:rPr>
          <w:noProof/>
        </w:rPr>
      </w:r>
      <w:r>
        <w:rPr>
          <w:noProof/>
        </w:rPr>
        <w:fldChar w:fldCharType="separate"/>
      </w:r>
      <w:r>
        <w:rPr>
          <w:noProof/>
        </w:rPr>
        <w:t>56</w:t>
      </w:r>
      <w:r>
        <w:rPr>
          <w:noProof/>
        </w:rPr>
        <w:fldChar w:fldCharType="end"/>
      </w:r>
    </w:p>
    <w:p w14:paraId="0EA86CBD" w14:textId="7D51CE14" w:rsidR="00C07B96" w:rsidRDefault="00C07B96">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_Toc144388544 \h </w:instrText>
      </w:r>
      <w:r>
        <w:rPr>
          <w:noProof/>
        </w:rPr>
      </w:r>
      <w:r>
        <w:rPr>
          <w:noProof/>
        </w:rPr>
        <w:fldChar w:fldCharType="separate"/>
      </w:r>
      <w:r>
        <w:rPr>
          <w:noProof/>
        </w:rPr>
        <w:t>56</w:t>
      </w:r>
      <w:r>
        <w:rPr>
          <w:noProof/>
        </w:rPr>
        <w:fldChar w:fldCharType="end"/>
      </w:r>
    </w:p>
    <w:p w14:paraId="6E604521" w14:textId="42351151" w:rsidR="00C07B96" w:rsidRDefault="00C07B96">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_Toc144388545 \h </w:instrText>
      </w:r>
      <w:r>
        <w:rPr>
          <w:noProof/>
        </w:rPr>
      </w:r>
      <w:r>
        <w:rPr>
          <w:noProof/>
        </w:rPr>
        <w:fldChar w:fldCharType="separate"/>
      </w:r>
      <w:r>
        <w:rPr>
          <w:noProof/>
        </w:rPr>
        <w:t>56</w:t>
      </w:r>
      <w:r>
        <w:rPr>
          <w:noProof/>
        </w:rPr>
        <w:fldChar w:fldCharType="end"/>
      </w:r>
    </w:p>
    <w:p w14:paraId="7E490536" w14:textId="5C04F2A9" w:rsidR="00C07B96" w:rsidRDefault="00C07B96">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_Toc144388546 \h </w:instrText>
      </w:r>
      <w:r>
        <w:rPr>
          <w:noProof/>
        </w:rPr>
      </w:r>
      <w:r>
        <w:rPr>
          <w:noProof/>
        </w:rPr>
        <w:fldChar w:fldCharType="separate"/>
      </w:r>
      <w:r>
        <w:rPr>
          <w:noProof/>
        </w:rPr>
        <w:t>56</w:t>
      </w:r>
      <w:r>
        <w:rPr>
          <w:noProof/>
        </w:rPr>
        <w:fldChar w:fldCharType="end"/>
      </w:r>
    </w:p>
    <w:p w14:paraId="5259DD21" w14:textId="6EECC7DB" w:rsidR="00C07B96" w:rsidRDefault="00C07B96">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_Toc144388547 \h </w:instrText>
      </w:r>
      <w:r>
        <w:rPr>
          <w:noProof/>
        </w:rPr>
      </w:r>
      <w:r>
        <w:rPr>
          <w:noProof/>
        </w:rPr>
        <w:fldChar w:fldCharType="separate"/>
      </w:r>
      <w:r>
        <w:rPr>
          <w:noProof/>
        </w:rPr>
        <w:t>57</w:t>
      </w:r>
      <w:r>
        <w:rPr>
          <w:noProof/>
        </w:rPr>
        <w:fldChar w:fldCharType="end"/>
      </w:r>
    </w:p>
    <w:p w14:paraId="5C852636" w14:textId="7B9D704C" w:rsidR="00C07B96" w:rsidRDefault="00C07B96">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_Toc144388548 \h </w:instrText>
      </w:r>
      <w:r>
        <w:rPr>
          <w:noProof/>
        </w:rPr>
      </w:r>
      <w:r>
        <w:rPr>
          <w:noProof/>
        </w:rPr>
        <w:fldChar w:fldCharType="separate"/>
      </w:r>
      <w:r>
        <w:rPr>
          <w:noProof/>
        </w:rPr>
        <w:t>57</w:t>
      </w:r>
      <w:r>
        <w:rPr>
          <w:noProof/>
        </w:rPr>
        <w:fldChar w:fldCharType="end"/>
      </w:r>
    </w:p>
    <w:p w14:paraId="7B17BCAE" w14:textId="3649B2A6" w:rsidR="00C07B96" w:rsidRDefault="00C07B96">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_Toc144388549 \h </w:instrText>
      </w:r>
      <w:r>
        <w:rPr>
          <w:noProof/>
        </w:rPr>
      </w:r>
      <w:r>
        <w:rPr>
          <w:noProof/>
        </w:rPr>
        <w:fldChar w:fldCharType="separate"/>
      </w:r>
      <w:r>
        <w:rPr>
          <w:noProof/>
        </w:rPr>
        <w:t>57</w:t>
      </w:r>
      <w:r>
        <w:rPr>
          <w:noProof/>
        </w:rPr>
        <w:fldChar w:fldCharType="end"/>
      </w:r>
    </w:p>
    <w:p w14:paraId="58AE61F6" w14:textId="3D462FDB" w:rsidR="00C07B96" w:rsidRDefault="00C07B96">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_Toc144388550 \h </w:instrText>
      </w:r>
      <w:r>
        <w:rPr>
          <w:noProof/>
        </w:rPr>
      </w:r>
      <w:r>
        <w:rPr>
          <w:noProof/>
        </w:rPr>
        <w:fldChar w:fldCharType="separate"/>
      </w:r>
      <w:r>
        <w:rPr>
          <w:noProof/>
        </w:rPr>
        <w:t>58</w:t>
      </w:r>
      <w:r>
        <w:rPr>
          <w:noProof/>
        </w:rPr>
        <w:fldChar w:fldCharType="end"/>
      </w:r>
    </w:p>
    <w:p w14:paraId="34F0F2DC" w14:textId="4AE14097" w:rsidR="00C07B96" w:rsidRDefault="00C07B96">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_Toc144388551 \h </w:instrText>
      </w:r>
      <w:r>
        <w:rPr>
          <w:noProof/>
        </w:rPr>
      </w:r>
      <w:r>
        <w:rPr>
          <w:noProof/>
        </w:rPr>
        <w:fldChar w:fldCharType="separate"/>
      </w:r>
      <w:r>
        <w:rPr>
          <w:noProof/>
        </w:rPr>
        <w:t>58</w:t>
      </w:r>
      <w:r>
        <w:rPr>
          <w:noProof/>
        </w:rPr>
        <w:fldChar w:fldCharType="end"/>
      </w:r>
    </w:p>
    <w:p w14:paraId="1AA1A942" w14:textId="3EA04DCA" w:rsidR="00C07B96" w:rsidRDefault="00C07B96">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_Toc144388552 \h </w:instrText>
      </w:r>
      <w:r>
        <w:rPr>
          <w:noProof/>
        </w:rPr>
      </w:r>
      <w:r>
        <w:rPr>
          <w:noProof/>
        </w:rPr>
        <w:fldChar w:fldCharType="separate"/>
      </w:r>
      <w:r>
        <w:rPr>
          <w:noProof/>
        </w:rPr>
        <w:t>58</w:t>
      </w:r>
      <w:r>
        <w:rPr>
          <w:noProof/>
        </w:rPr>
        <w:fldChar w:fldCharType="end"/>
      </w:r>
    </w:p>
    <w:p w14:paraId="46E6F974" w14:textId="10AD4F5D" w:rsidR="00C07B96" w:rsidRDefault="00C07B96">
      <w:pPr>
        <w:pStyle w:val="TOC3"/>
        <w:rPr>
          <w:rFonts w:asciiTheme="minorHAnsi" w:eastAsiaTheme="minorEastAsia" w:hAnsiTheme="minorHAnsi" w:cstheme="minorBidi"/>
          <w:noProof/>
          <w:kern w:val="2"/>
          <w:sz w:val="21"/>
          <w:szCs w:val="22"/>
          <w:lang w:val="en-US" w:eastAsia="zh-CN"/>
        </w:rPr>
      </w:pPr>
      <w:r w:rsidRPr="00AD703F">
        <w:rPr>
          <w:noProof/>
          <w:lang w:val="en-US"/>
        </w:rPr>
        <w:t>5.2.5</w:t>
      </w:r>
      <w:r>
        <w:rPr>
          <w:rFonts w:asciiTheme="minorHAnsi" w:eastAsiaTheme="minorEastAsia" w:hAnsiTheme="minorHAnsi" w:cstheme="minorBidi"/>
          <w:noProof/>
          <w:kern w:val="2"/>
          <w:sz w:val="21"/>
          <w:szCs w:val="22"/>
          <w:lang w:val="en-US" w:eastAsia="zh-CN"/>
        </w:rPr>
        <w:tab/>
      </w:r>
      <w:r w:rsidRPr="00AD703F">
        <w:rPr>
          <w:noProof/>
          <w:lang w:val="en-US"/>
        </w:rPr>
        <w:t>Notifications</w:t>
      </w:r>
      <w:r>
        <w:rPr>
          <w:noProof/>
        </w:rPr>
        <w:tab/>
      </w:r>
      <w:r>
        <w:rPr>
          <w:noProof/>
        </w:rPr>
        <w:fldChar w:fldCharType="begin"/>
      </w:r>
      <w:r>
        <w:rPr>
          <w:noProof/>
        </w:rPr>
        <w:instrText xml:space="preserve"> PAGEREF _Toc144388553 \h </w:instrText>
      </w:r>
      <w:r>
        <w:rPr>
          <w:noProof/>
        </w:rPr>
      </w:r>
      <w:r>
        <w:rPr>
          <w:noProof/>
        </w:rPr>
        <w:fldChar w:fldCharType="separate"/>
      </w:r>
      <w:r>
        <w:rPr>
          <w:noProof/>
        </w:rPr>
        <w:t>58</w:t>
      </w:r>
      <w:r>
        <w:rPr>
          <w:noProof/>
        </w:rPr>
        <w:fldChar w:fldCharType="end"/>
      </w:r>
    </w:p>
    <w:p w14:paraId="25FCC4FD" w14:textId="2C2EB51D" w:rsidR="00C07B96" w:rsidRDefault="00C07B96">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_Toc144388554 \h </w:instrText>
      </w:r>
      <w:r>
        <w:rPr>
          <w:noProof/>
        </w:rPr>
      </w:r>
      <w:r>
        <w:rPr>
          <w:noProof/>
        </w:rPr>
        <w:fldChar w:fldCharType="separate"/>
      </w:r>
      <w:r>
        <w:rPr>
          <w:noProof/>
        </w:rPr>
        <w:t>58</w:t>
      </w:r>
      <w:r>
        <w:rPr>
          <w:noProof/>
        </w:rPr>
        <w:fldChar w:fldCharType="end"/>
      </w:r>
    </w:p>
    <w:p w14:paraId="6D1DDC53" w14:textId="183DA754" w:rsidR="00C07B96" w:rsidRDefault="00C07B96">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_Toc144388555 \h </w:instrText>
      </w:r>
      <w:r>
        <w:rPr>
          <w:noProof/>
        </w:rPr>
      </w:r>
      <w:r>
        <w:rPr>
          <w:noProof/>
        </w:rPr>
        <w:fldChar w:fldCharType="separate"/>
      </w:r>
      <w:r>
        <w:rPr>
          <w:noProof/>
        </w:rPr>
        <w:t>58</w:t>
      </w:r>
      <w:r>
        <w:rPr>
          <w:noProof/>
        </w:rPr>
        <w:fldChar w:fldCharType="end"/>
      </w:r>
    </w:p>
    <w:p w14:paraId="2D9A41C2" w14:textId="178ECDA9"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5.2.6.2</w:t>
      </w:r>
      <w:r>
        <w:rPr>
          <w:rFonts w:asciiTheme="minorHAnsi" w:eastAsiaTheme="minorEastAsia" w:hAnsiTheme="minorHAnsi" w:cstheme="minorBidi"/>
          <w:noProof/>
          <w:kern w:val="2"/>
          <w:sz w:val="21"/>
          <w:szCs w:val="22"/>
          <w:lang w:val="en-US" w:eastAsia="zh-CN"/>
        </w:rPr>
        <w:tab/>
      </w:r>
      <w:r w:rsidRPr="00AD703F">
        <w:rPr>
          <w:noProof/>
          <w:lang w:val="en-US"/>
        </w:rPr>
        <w:t>Structured data types</w:t>
      </w:r>
      <w:r>
        <w:rPr>
          <w:noProof/>
        </w:rPr>
        <w:tab/>
      </w:r>
      <w:r>
        <w:rPr>
          <w:noProof/>
        </w:rPr>
        <w:fldChar w:fldCharType="begin"/>
      </w:r>
      <w:r>
        <w:rPr>
          <w:noProof/>
        </w:rPr>
        <w:instrText xml:space="preserve"> PAGEREF _Toc144388556 \h </w:instrText>
      </w:r>
      <w:r>
        <w:rPr>
          <w:noProof/>
        </w:rPr>
      </w:r>
      <w:r>
        <w:rPr>
          <w:noProof/>
        </w:rPr>
        <w:fldChar w:fldCharType="separate"/>
      </w:r>
      <w:r>
        <w:rPr>
          <w:noProof/>
        </w:rPr>
        <w:t>59</w:t>
      </w:r>
      <w:r>
        <w:rPr>
          <w:noProof/>
        </w:rPr>
        <w:fldChar w:fldCharType="end"/>
      </w:r>
    </w:p>
    <w:p w14:paraId="11D96EA5" w14:textId="201DC5A5" w:rsidR="00C07B96" w:rsidRDefault="00C07B96">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_Toc144388557 \h </w:instrText>
      </w:r>
      <w:r>
        <w:rPr>
          <w:noProof/>
        </w:rPr>
      </w:r>
      <w:r>
        <w:rPr>
          <w:noProof/>
        </w:rPr>
        <w:fldChar w:fldCharType="separate"/>
      </w:r>
      <w:r>
        <w:rPr>
          <w:noProof/>
        </w:rPr>
        <w:t>59</w:t>
      </w:r>
      <w:r>
        <w:rPr>
          <w:noProof/>
        </w:rPr>
        <w:fldChar w:fldCharType="end"/>
      </w:r>
    </w:p>
    <w:p w14:paraId="5D766823" w14:textId="18045733" w:rsidR="00C07B96" w:rsidRDefault="00C07B96">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_Toc144388558 \h </w:instrText>
      </w:r>
      <w:r>
        <w:rPr>
          <w:noProof/>
        </w:rPr>
      </w:r>
      <w:r>
        <w:rPr>
          <w:noProof/>
        </w:rPr>
        <w:fldChar w:fldCharType="separate"/>
      </w:r>
      <w:r>
        <w:rPr>
          <w:noProof/>
        </w:rPr>
        <w:t>59</w:t>
      </w:r>
      <w:r>
        <w:rPr>
          <w:noProof/>
        </w:rPr>
        <w:fldChar w:fldCharType="end"/>
      </w:r>
    </w:p>
    <w:p w14:paraId="2285E966" w14:textId="4C43EF43" w:rsidR="00C07B96" w:rsidRDefault="00C07B96">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_Toc144388559 \h </w:instrText>
      </w:r>
      <w:r>
        <w:rPr>
          <w:noProof/>
        </w:rPr>
      </w:r>
      <w:r>
        <w:rPr>
          <w:noProof/>
        </w:rPr>
        <w:fldChar w:fldCharType="separate"/>
      </w:r>
      <w:r>
        <w:rPr>
          <w:noProof/>
        </w:rPr>
        <w:t>60</w:t>
      </w:r>
      <w:r>
        <w:rPr>
          <w:noProof/>
        </w:rPr>
        <w:fldChar w:fldCharType="end"/>
      </w:r>
    </w:p>
    <w:p w14:paraId="0657AA00" w14:textId="73D3023C"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5.2.6.3</w:t>
      </w:r>
      <w:r>
        <w:rPr>
          <w:rFonts w:asciiTheme="minorHAnsi" w:eastAsiaTheme="minorEastAsia" w:hAnsiTheme="minorHAnsi" w:cstheme="minorBidi"/>
          <w:noProof/>
          <w:kern w:val="2"/>
          <w:sz w:val="21"/>
          <w:szCs w:val="22"/>
          <w:lang w:val="en-US" w:eastAsia="zh-CN"/>
        </w:rPr>
        <w:tab/>
      </w:r>
      <w:r w:rsidRPr="00AD703F">
        <w:rPr>
          <w:noProof/>
          <w:lang w:val="en-US"/>
        </w:rPr>
        <w:t>Simple data types and enumerations</w:t>
      </w:r>
      <w:r>
        <w:rPr>
          <w:noProof/>
        </w:rPr>
        <w:tab/>
      </w:r>
      <w:r>
        <w:rPr>
          <w:noProof/>
        </w:rPr>
        <w:fldChar w:fldCharType="begin"/>
      </w:r>
      <w:r>
        <w:rPr>
          <w:noProof/>
        </w:rPr>
        <w:instrText xml:space="preserve"> PAGEREF _Toc144388560 \h </w:instrText>
      </w:r>
      <w:r>
        <w:rPr>
          <w:noProof/>
        </w:rPr>
      </w:r>
      <w:r>
        <w:rPr>
          <w:noProof/>
        </w:rPr>
        <w:fldChar w:fldCharType="separate"/>
      </w:r>
      <w:r>
        <w:rPr>
          <w:noProof/>
        </w:rPr>
        <w:t>60</w:t>
      </w:r>
      <w:r>
        <w:rPr>
          <w:noProof/>
        </w:rPr>
        <w:fldChar w:fldCharType="end"/>
      </w:r>
    </w:p>
    <w:p w14:paraId="6C218176" w14:textId="29780D12"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_Toc144388561 \h </w:instrText>
      </w:r>
      <w:r>
        <w:rPr>
          <w:noProof/>
        </w:rPr>
      </w:r>
      <w:r>
        <w:rPr>
          <w:noProof/>
        </w:rPr>
        <w:fldChar w:fldCharType="separate"/>
      </w:r>
      <w:r>
        <w:rPr>
          <w:noProof/>
        </w:rPr>
        <w:t>60</w:t>
      </w:r>
      <w:r>
        <w:rPr>
          <w:noProof/>
        </w:rPr>
        <w:fldChar w:fldCharType="end"/>
      </w:r>
    </w:p>
    <w:p w14:paraId="5C70864C" w14:textId="05798859" w:rsidR="00C07B96" w:rsidRDefault="00C07B96">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_Toc144388562 \h </w:instrText>
      </w:r>
      <w:r>
        <w:rPr>
          <w:noProof/>
        </w:rPr>
      </w:r>
      <w:r>
        <w:rPr>
          <w:noProof/>
        </w:rPr>
        <w:fldChar w:fldCharType="separate"/>
      </w:r>
      <w:r>
        <w:rPr>
          <w:noProof/>
        </w:rPr>
        <w:t>60</w:t>
      </w:r>
      <w:r>
        <w:rPr>
          <w:noProof/>
        </w:rPr>
        <w:fldChar w:fldCharType="end"/>
      </w:r>
    </w:p>
    <w:p w14:paraId="63DD0A51" w14:textId="3727905B" w:rsidR="00C07B96" w:rsidRDefault="00C07B96">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_Toc144388563 \h </w:instrText>
      </w:r>
      <w:r>
        <w:rPr>
          <w:noProof/>
        </w:rPr>
      </w:r>
      <w:r>
        <w:rPr>
          <w:noProof/>
        </w:rPr>
        <w:fldChar w:fldCharType="separate"/>
      </w:r>
      <w:r>
        <w:rPr>
          <w:noProof/>
        </w:rPr>
        <w:t>60</w:t>
      </w:r>
      <w:r>
        <w:rPr>
          <w:noProof/>
        </w:rPr>
        <w:fldChar w:fldCharType="end"/>
      </w:r>
    </w:p>
    <w:p w14:paraId="31E1B72B" w14:textId="19F2472C" w:rsidR="00C07B96" w:rsidRDefault="00C07B96">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_Toc144388564 \h </w:instrText>
      </w:r>
      <w:r>
        <w:rPr>
          <w:noProof/>
        </w:rPr>
      </w:r>
      <w:r>
        <w:rPr>
          <w:noProof/>
        </w:rPr>
        <w:fldChar w:fldCharType="separate"/>
      </w:r>
      <w:r>
        <w:rPr>
          <w:noProof/>
        </w:rPr>
        <w:t>60</w:t>
      </w:r>
      <w:r>
        <w:rPr>
          <w:noProof/>
        </w:rPr>
        <w:fldChar w:fldCharType="end"/>
      </w:r>
    </w:p>
    <w:p w14:paraId="3B3CBC1F" w14:textId="06F3C325" w:rsidR="00C07B96" w:rsidRDefault="00C07B96">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_Toc144388565 \h </w:instrText>
      </w:r>
      <w:r>
        <w:rPr>
          <w:noProof/>
        </w:rPr>
      </w:r>
      <w:r>
        <w:rPr>
          <w:noProof/>
        </w:rPr>
        <w:fldChar w:fldCharType="separate"/>
      </w:r>
      <w:r>
        <w:rPr>
          <w:noProof/>
        </w:rPr>
        <w:t>60</w:t>
      </w:r>
      <w:r>
        <w:rPr>
          <w:noProof/>
        </w:rPr>
        <w:fldChar w:fldCharType="end"/>
      </w:r>
    </w:p>
    <w:p w14:paraId="2409C063" w14:textId="1EECAFE8" w:rsidR="00C07B96" w:rsidRDefault="00C07B96">
      <w:pPr>
        <w:pStyle w:val="TOC3"/>
        <w:rPr>
          <w:rFonts w:asciiTheme="minorHAnsi" w:eastAsiaTheme="minorEastAsia" w:hAnsiTheme="minorHAnsi" w:cstheme="minorBidi"/>
          <w:noProof/>
          <w:kern w:val="2"/>
          <w:sz w:val="21"/>
          <w:szCs w:val="22"/>
          <w:lang w:val="en-US" w:eastAsia="zh-CN"/>
        </w:rPr>
      </w:pPr>
      <w:r>
        <w:rPr>
          <w:noProof/>
        </w:rPr>
        <w:lastRenderedPageBreak/>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_Toc144388566 \h </w:instrText>
      </w:r>
      <w:r>
        <w:rPr>
          <w:noProof/>
        </w:rPr>
      </w:r>
      <w:r>
        <w:rPr>
          <w:noProof/>
        </w:rPr>
        <w:fldChar w:fldCharType="separate"/>
      </w:r>
      <w:r>
        <w:rPr>
          <w:noProof/>
        </w:rPr>
        <w:t>60</w:t>
      </w:r>
      <w:r>
        <w:rPr>
          <w:noProof/>
        </w:rPr>
        <w:fldChar w:fldCharType="end"/>
      </w:r>
    </w:p>
    <w:p w14:paraId="2526689D" w14:textId="7F5E44BC" w:rsidR="00C07B96" w:rsidRDefault="00C07B96">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_Toc144388567 \h </w:instrText>
      </w:r>
      <w:r>
        <w:rPr>
          <w:noProof/>
        </w:rPr>
      </w:r>
      <w:r>
        <w:rPr>
          <w:noProof/>
        </w:rPr>
        <w:fldChar w:fldCharType="separate"/>
      </w:r>
      <w:r>
        <w:rPr>
          <w:noProof/>
        </w:rPr>
        <w:t>61</w:t>
      </w:r>
      <w:r>
        <w:rPr>
          <w:noProof/>
        </w:rPr>
        <w:fldChar w:fldCharType="end"/>
      </w:r>
    </w:p>
    <w:p w14:paraId="4D880FEC" w14:textId="6E3BD5BA" w:rsidR="00C07B96" w:rsidRDefault="00C07B9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_Toc144388568 \h </w:instrText>
      </w:r>
      <w:r>
        <w:rPr>
          <w:noProof/>
        </w:rPr>
      </w:r>
      <w:r>
        <w:rPr>
          <w:noProof/>
        </w:rPr>
        <w:fldChar w:fldCharType="separate"/>
      </w:r>
      <w:r>
        <w:rPr>
          <w:noProof/>
        </w:rPr>
        <w:t>62</w:t>
      </w:r>
      <w:r>
        <w:rPr>
          <w:noProof/>
        </w:rPr>
        <w:fldChar w:fldCharType="end"/>
      </w:r>
    </w:p>
    <w:p w14:paraId="77D7B61C" w14:textId="3AF1BC05" w:rsidR="00C07B96" w:rsidRDefault="00C07B9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_Toc144388569 \h </w:instrText>
      </w:r>
      <w:r>
        <w:rPr>
          <w:noProof/>
        </w:rPr>
      </w:r>
      <w:r>
        <w:rPr>
          <w:noProof/>
        </w:rPr>
        <w:fldChar w:fldCharType="separate"/>
      </w:r>
      <w:r>
        <w:rPr>
          <w:noProof/>
        </w:rPr>
        <w:t>62</w:t>
      </w:r>
      <w:r>
        <w:rPr>
          <w:noProof/>
        </w:rPr>
        <w:fldChar w:fldCharType="end"/>
      </w:r>
    </w:p>
    <w:p w14:paraId="29724729" w14:textId="1DA265CF" w:rsidR="00C07B96" w:rsidRDefault="00C07B9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_Toc144388570 \h </w:instrText>
      </w:r>
      <w:r>
        <w:rPr>
          <w:noProof/>
        </w:rPr>
      </w:r>
      <w:r>
        <w:rPr>
          <w:noProof/>
        </w:rPr>
        <w:fldChar w:fldCharType="separate"/>
      </w:r>
      <w:r>
        <w:rPr>
          <w:noProof/>
        </w:rPr>
        <w:t>62</w:t>
      </w:r>
      <w:r>
        <w:rPr>
          <w:noProof/>
        </w:rPr>
        <w:fldChar w:fldCharType="end"/>
      </w:r>
    </w:p>
    <w:p w14:paraId="2020B475" w14:textId="26AB9BDF" w:rsidR="00C07B96" w:rsidRDefault="00C07B9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_Toc144388571 \h </w:instrText>
      </w:r>
      <w:r>
        <w:rPr>
          <w:noProof/>
        </w:rPr>
      </w:r>
      <w:r>
        <w:rPr>
          <w:noProof/>
        </w:rPr>
        <w:fldChar w:fldCharType="separate"/>
      </w:r>
      <w:r>
        <w:rPr>
          <w:noProof/>
        </w:rPr>
        <w:t>74</w:t>
      </w:r>
      <w:r>
        <w:rPr>
          <w:noProof/>
        </w:rPr>
        <w:fldChar w:fldCharType="end"/>
      </w:r>
    </w:p>
    <w:p w14:paraId="21B7A7B3" w14:textId="57A98285" w:rsidR="00C07B96" w:rsidRDefault="00C07B96">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_Toc144388572 \h </w:instrText>
      </w:r>
      <w:r>
        <w:rPr>
          <w:noProof/>
        </w:rPr>
      </w:r>
      <w:r>
        <w:rPr>
          <w:noProof/>
        </w:rPr>
        <w:fldChar w:fldCharType="separate"/>
      </w:r>
      <w:r>
        <w:rPr>
          <w:noProof/>
        </w:rPr>
        <w:t>78</w:t>
      </w:r>
      <w:r>
        <w:rPr>
          <w:noProof/>
        </w:rPr>
        <w:fldChar w:fldCharType="end"/>
      </w:r>
    </w:p>
    <w:p w14:paraId="15FB20EE" w14:textId="2B3F1160" w:rsidR="00E9750A" w:rsidRDefault="00C07B96">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4388388"/>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6B51FD0" w14:textId="77777777" w:rsidR="00E9750A" w:rsidRDefault="00A16F12">
      <w:r>
        <w:t xml:space="preserve">This Technical </w:t>
      </w:r>
      <w:bookmarkStart w:id="30" w:name="spectype3"/>
      <w:r>
        <w:t>Specification</w:t>
      </w:r>
      <w:bookmarkEnd w:id="30"/>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1" w:name="introduction"/>
      <w:bookmarkStart w:id="32" w:name="_Toc72766412"/>
      <w:bookmarkStart w:id="33" w:name="_Toc72766985"/>
      <w:bookmarkStart w:id="34" w:name="_Toc120681534"/>
      <w:bookmarkStart w:id="35" w:name="_Toc94020309"/>
      <w:bookmarkStart w:id="36" w:name="_Toc89426524"/>
      <w:bookmarkStart w:id="37" w:name="_Toc97037716"/>
      <w:bookmarkStart w:id="38" w:name="_Toc36812100"/>
      <w:bookmarkStart w:id="39" w:name="_Toc35971369"/>
      <w:bookmarkStart w:id="40" w:name="_Toc73042437"/>
      <w:bookmarkStart w:id="41" w:name="_Toc97034839"/>
      <w:bookmarkStart w:id="42" w:name="_Toc112937838"/>
      <w:bookmarkStart w:id="43" w:name="_Toc114134595"/>
      <w:bookmarkStart w:id="44" w:name="_Toc100939925"/>
      <w:bookmarkStart w:id="45" w:name="_Toc81242781"/>
      <w:bookmarkStart w:id="46" w:name="_Toc104546791"/>
      <w:bookmarkStart w:id="47" w:name="_Toc133434721"/>
      <w:bookmarkStart w:id="48" w:name="_Toc138693904"/>
      <w:bookmarkStart w:id="49" w:name="_Toc144388389"/>
      <w:bookmarkEnd w:id="31"/>
      <w:r>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0" w:name="_Toc112937839"/>
      <w:bookmarkStart w:id="51" w:name="_Toc81242782"/>
      <w:bookmarkStart w:id="52" w:name="_Toc104546792"/>
      <w:bookmarkStart w:id="53" w:name="_Toc120681535"/>
      <w:bookmarkStart w:id="54" w:name="_Toc94020310"/>
      <w:bookmarkStart w:id="55" w:name="_Toc114134596"/>
      <w:bookmarkStart w:id="56" w:name="_Toc72766986"/>
      <w:bookmarkStart w:id="57" w:name="_Toc510696578"/>
      <w:bookmarkStart w:id="58" w:name="_Toc89426525"/>
      <w:bookmarkStart w:id="59" w:name="_Toc36812101"/>
      <w:bookmarkStart w:id="60" w:name="_Toc97037717"/>
      <w:bookmarkStart w:id="61" w:name="_Toc72766413"/>
      <w:bookmarkStart w:id="62" w:name="_Toc73042438"/>
      <w:bookmarkStart w:id="63" w:name="_Toc35971370"/>
      <w:bookmarkStart w:id="64" w:name="_Toc97034840"/>
      <w:bookmarkStart w:id="65" w:name="_Toc100939926"/>
      <w:bookmarkStart w:id="66" w:name="_Toc133434722"/>
      <w:bookmarkStart w:id="67" w:name="_Toc138693905"/>
      <w:bookmarkStart w:id="68" w:name="_Toc144388390"/>
      <w:r>
        <w:lastRenderedPageBreak/>
        <w:t>1</w:t>
      </w:r>
      <w:r>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69" w:name="_Toc35971371"/>
      <w:bookmarkStart w:id="70" w:name="_Toc36812102"/>
      <w:bookmarkStart w:id="71" w:name="_Toc72766414"/>
      <w:bookmarkStart w:id="72" w:name="_Toc510696579"/>
      <w:bookmarkStart w:id="73" w:name="_Toc72766987"/>
      <w:bookmarkStart w:id="74" w:name="_Toc94020311"/>
      <w:bookmarkStart w:id="75" w:name="_Toc73042439"/>
      <w:bookmarkStart w:id="76" w:name="_Toc81242783"/>
      <w:bookmarkStart w:id="77" w:name="_Toc97034841"/>
      <w:bookmarkStart w:id="78" w:name="_Toc120681536"/>
      <w:bookmarkStart w:id="79" w:name="_Toc89426526"/>
      <w:bookmarkStart w:id="80" w:name="_Toc114134597"/>
      <w:bookmarkStart w:id="81" w:name="_Toc112937840"/>
      <w:bookmarkStart w:id="82" w:name="_Toc97037718"/>
      <w:bookmarkStart w:id="83" w:name="_Toc100939927"/>
      <w:bookmarkStart w:id="84" w:name="_Toc104546793"/>
      <w:bookmarkStart w:id="85" w:name="_Toc133434723"/>
      <w:bookmarkStart w:id="86" w:name="_Toc138693906"/>
      <w:bookmarkStart w:id="87" w:name="_Toc144388391"/>
      <w:r>
        <w:t>2</w:t>
      </w:r>
      <w:r>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8" w:name="OLE_LINK1"/>
      <w:bookmarkStart w:id="89" w:name="OLE_LINK4"/>
      <w:bookmarkStart w:id="90" w:name="OLE_LINK2"/>
      <w:bookmarkStart w:id="9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8"/>
    <w:bookmarkEnd w:id="89"/>
    <w:bookmarkEnd w:id="90"/>
    <w:bookmarkEnd w:id="9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92" w:name="_Hlk494379671"/>
      <w:r>
        <w:t>Session Management Event Exposure</w:t>
      </w:r>
      <w:bookmarkEnd w:id="9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93" w:name="_Toc97034842"/>
      <w:bookmarkStart w:id="94" w:name="_Toc120681537"/>
      <w:bookmarkStart w:id="95" w:name="_Toc36812103"/>
      <w:bookmarkStart w:id="96" w:name="_Toc72766988"/>
      <w:bookmarkStart w:id="97" w:name="_Toc72766415"/>
      <w:bookmarkStart w:id="98" w:name="_Toc104546794"/>
      <w:bookmarkStart w:id="99" w:name="_Toc100939928"/>
      <w:bookmarkStart w:id="100" w:name="_Toc73042440"/>
      <w:bookmarkStart w:id="101" w:name="_Toc97037719"/>
      <w:bookmarkStart w:id="102" w:name="_Toc89426527"/>
      <w:bookmarkStart w:id="103" w:name="_Toc114134598"/>
      <w:bookmarkStart w:id="104" w:name="_Toc94020312"/>
      <w:bookmarkStart w:id="105" w:name="_Toc35971372"/>
      <w:bookmarkStart w:id="106" w:name="_Toc510696580"/>
      <w:bookmarkStart w:id="107" w:name="_Toc81242784"/>
      <w:bookmarkStart w:id="10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1"/>
      </w:pPr>
      <w:bookmarkStart w:id="109" w:name="_Toc133434724"/>
      <w:bookmarkStart w:id="110" w:name="_Toc138693907"/>
      <w:bookmarkStart w:id="111" w:name="_Toc144388392"/>
      <w:r>
        <w:t>3</w:t>
      </w:r>
      <w:r>
        <w:tab/>
        <w:t>Definitions, symbols 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4B01A31" w14:textId="77777777" w:rsidR="00E9750A" w:rsidRDefault="00A16F12">
      <w:pPr>
        <w:pStyle w:val="21"/>
      </w:pPr>
      <w:bookmarkStart w:id="112" w:name="_Toc72766416"/>
      <w:bookmarkStart w:id="113" w:name="_Toc94020313"/>
      <w:bookmarkStart w:id="114" w:name="_Toc114134599"/>
      <w:bookmarkStart w:id="115" w:name="_Toc72766989"/>
      <w:bookmarkStart w:id="116" w:name="_Toc35971373"/>
      <w:bookmarkStart w:id="117" w:name="_Toc73042441"/>
      <w:bookmarkStart w:id="118" w:name="_Toc112937842"/>
      <w:bookmarkStart w:id="119" w:name="_Toc120681538"/>
      <w:bookmarkStart w:id="120" w:name="_Toc97037720"/>
      <w:bookmarkStart w:id="121" w:name="_Toc510696581"/>
      <w:bookmarkStart w:id="122" w:name="_Toc100939929"/>
      <w:bookmarkStart w:id="123" w:name="_Toc104546795"/>
      <w:bookmarkStart w:id="124" w:name="_Toc89426528"/>
      <w:bookmarkStart w:id="125" w:name="_Toc36812104"/>
      <w:bookmarkStart w:id="126" w:name="_Toc97034843"/>
      <w:bookmarkStart w:id="127" w:name="_Toc81242785"/>
      <w:bookmarkStart w:id="128" w:name="_Toc133434725"/>
      <w:bookmarkStart w:id="129" w:name="_Toc138693908"/>
      <w:bookmarkStart w:id="130" w:name="_Toc144388393"/>
      <w:r>
        <w:t>3.1</w:t>
      </w:r>
      <w:r>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2E9A609" w14:textId="77777777" w:rsidR="00E9750A" w:rsidRDefault="00A16F12">
      <w:bookmarkStart w:id="131" w:name="_Toc35971374"/>
      <w:bookmarkStart w:id="132" w:name="_Toc510696582"/>
      <w:bookmarkStart w:id="133" w:name="_Toc97034844"/>
      <w:bookmarkStart w:id="134" w:name="_Toc94020314"/>
      <w:bookmarkStart w:id="135" w:name="_Toc81242786"/>
      <w:bookmarkStart w:id="136" w:name="_Toc72766417"/>
      <w:bookmarkStart w:id="137" w:name="_Toc72766990"/>
      <w:bookmarkStart w:id="138" w:name="_Toc100939930"/>
      <w:bookmarkStart w:id="139" w:name="_Toc104546796"/>
      <w:bookmarkStart w:id="140" w:name="_Toc97037721"/>
      <w:bookmarkStart w:id="141" w:name="_Toc112937843"/>
      <w:bookmarkStart w:id="142" w:name="_Toc73042442"/>
      <w:bookmarkStart w:id="143" w:name="_Toc36812105"/>
      <w:bookmarkStart w:id="144" w:name="_Toc114134600"/>
      <w:bookmarkStart w:id="145" w:name="_Toc89426529"/>
      <w:r>
        <w:t xml:space="preserve">For the purposes of the present document, the terms and definitions given in </w:t>
      </w:r>
      <w:bookmarkStart w:id="146" w:name="OLE_LINK6"/>
      <w:bookmarkStart w:id="147" w:name="OLE_LINK7"/>
      <w:bookmarkStart w:id="148" w:name="OLE_LINK8"/>
      <w:r>
        <w:t xml:space="preserve">3GPP </w:t>
      </w:r>
      <w:bookmarkEnd w:id="146"/>
      <w:bookmarkEnd w:id="147"/>
      <w:bookmarkEnd w:id="14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49" w:name="_Toc120681539"/>
      <w:bookmarkStart w:id="150" w:name="_Toc133434726"/>
      <w:bookmarkStart w:id="151" w:name="_Toc138693909"/>
      <w:bookmarkStart w:id="152" w:name="_Toc144388394"/>
      <w:r>
        <w:t>3.2</w:t>
      </w:r>
      <w:r>
        <w:tab/>
        <w:t>Symbols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9"/>
      <w:bookmarkEnd w:id="150"/>
      <w:bookmarkEnd w:id="151"/>
      <w:bookmarkEnd w:id="152"/>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53" w:name="_Toc112937844"/>
      <w:bookmarkStart w:id="154" w:name="_Toc104546797"/>
      <w:bookmarkStart w:id="155" w:name="_Toc100939931"/>
      <w:bookmarkStart w:id="156" w:name="_Toc81242787"/>
      <w:bookmarkStart w:id="157" w:name="_Toc36812106"/>
      <w:bookmarkStart w:id="158" w:name="_Toc114134601"/>
      <w:bookmarkStart w:id="159" w:name="_Toc89426530"/>
      <w:bookmarkStart w:id="160" w:name="_Toc94020315"/>
      <w:bookmarkStart w:id="161" w:name="_Toc97037722"/>
      <w:bookmarkStart w:id="162" w:name="_Toc73042443"/>
      <w:bookmarkStart w:id="163" w:name="_Toc35971375"/>
      <w:bookmarkStart w:id="164" w:name="_Toc510696583"/>
      <w:bookmarkStart w:id="165" w:name="_Toc97034845"/>
      <w:bookmarkStart w:id="166" w:name="_Toc120681540"/>
      <w:bookmarkStart w:id="167" w:name="_Toc72766991"/>
      <w:bookmarkStart w:id="168" w:name="_Toc72766418"/>
      <w:bookmarkStart w:id="169" w:name="_Toc133434727"/>
      <w:bookmarkStart w:id="170" w:name="_Toc138693910"/>
      <w:bookmarkStart w:id="171" w:name="_Toc144388395"/>
      <w:r>
        <w:t>3.3</w:t>
      </w:r>
      <w:r>
        <w:tab/>
        <w:t>Abbreviations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72" w:name="_Toc35971377"/>
      <w:bookmarkStart w:id="173" w:name="_Toc36812108"/>
      <w:bookmarkStart w:id="174" w:name="_Toc510696585"/>
      <w:bookmarkStart w:id="175" w:name="_Toc114134602"/>
      <w:bookmarkStart w:id="176" w:name="_Toc94020316"/>
      <w:bookmarkStart w:id="177" w:name="_Toc120681541"/>
      <w:bookmarkStart w:id="178" w:name="_Toc72766992"/>
      <w:bookmarkStart w:id="179" w:name="_Toc97034846"/>
      <w:bookmarkStart w:id="180" w:name="_Toc104546798"/>
      <w:bookmarkStart w:id="181" w:name="_Toc73042444"/>
      <w:bookmarkStart w:id="182" w:name="_Toc97037723"/>
      <w:bookmarkStart w:id="183" w:name="_Toc112937845"/>
      <w:bookmarkStart w:id="184" w:name="_Toc72766419"/>
      <w:bookmarkStart w:id="185" w:name="_Toc81242788"/>
      <w:bookmarkStart w:id="186" w:name="_Toc89426531"/>
      <w:bookmarkStart w:id="187"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88" w:name="_Toc133434728"/>
      <w:bookmarkStart w:id="189" w:name="_Toc138693911"/>
      <w:bookmarkStart w:id="190" w:name="_Toc144388396"/>
      <w:r>
        <w:lastRenderedPageBreak/>
        <w:t>4</w:t>
      </w:r>
      <w:r>
        <w:tab/>
        <w:t xml:space="preserve">Services offered by the </w:t>
      </w:r>
      <w:bookmarkEnd w:id="172"/>
      <w:bookmarkEnd w:id="173"/>
      <w:bookmarkEnd w:id="174"/>
      <w:r>
        <w:t>ADRF</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5E0619E" w14:textId="77777777" w:rsidR="00E9750A" w:rsidRDefault="00A16F12">
      <w:pPr>
        <w:pStyle w:val="21"/>
      </w:pPr>
      <w:bookmarkStart w:id="191" w:name="_Toc36812109"/>
      <w:bookmarkStart w:id="192" w:name="_Toc97034847"/>
      <w:bookmarkStart w:id="193" w:name="_Toc72766993"/>
      <w:bookmarkStart w:id="194" w:name="_Toc510696586"/>
      <w:bookmarkStart w:id="195" w:name="_Toc97037724"/>
      <w:bookmarkStart w:id="196" w:name="_Toc94020317"/>
      <w:bookmarkStart w:id="197" w:name="_Toc81242789"/>
      <w:bookmarkStart w:id="198" w:name="_Toc72766420"/>
      <w:bookmarkStart w:id="199" w:name="_Toc100939933"/>
      <w:bookmarkStart w:id="200" w:name="_Toc112937846"/>
      <w:bookmarkStart w:id="201" w:name="_Toc114134603"/>
      <w:bookmarkStart w:id="202" w:name="_Toc89426532"/>
      <w:bookmarkStart w:id="203" w:name="_Toc104546799"/>
      <w:bookmarkStart w:id="204" w:name="_Toc120681542"/>
      <w:bookmarkStart w:id="205" w:name="_Toc35971378"/>
      <w:bookmarkStart w:id="206" w:name="_Toc73042445"/>
      <w:bookmarkStart w:id="207" w:name="_Toc133434729"/>
      <w:bookmarkStart w:id="208" w:name="_Toc138693912"/>
      <w:bookmarkStart w:id="209" w:name="_Toc144388397"/>
      <w:r>
        <w:t>4.1</w:t>
      </w:r>
      <w:r>
        <w:tab/>
        <w:t>Introduction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6270714" w14:textId="77777777" w:rsidR="00356552" w:rsidRDefault="00356552" w:rsidP="00356552">
      <w:pPr>
        <w:rPr>
          <w:lang w:eastAsia="zh-CN"/>
        </w:rPr>
      </w:pPr>
      <w:bookmarkStart w:id="210" w:name="_Toc94020318"/>
      <w:bookmarkStart w:id="211" w:name="_Toc73042446"/>
      <w:bookmarkStart w:id="212" w:name="_Toc81242790"/>
      <w:bookmarkStart w:id="213" w:name="_Toc89426533"/>
      <w:bookmarkStart w:id="214" w:name="_Toc72766421"/>
      <w:bookmarkStart w:id="215" w:name="_Toc72766994"/>
      <w:bookmarkStart w:id="216" w:name="_Toc114134604"/>
      <w:bookmarkStart w:id="217" w:name="_Toc112937847"/>
      <w:bookmarkStart w:id="218" w:name="_Toc100939934"/>
      <w:bookmarkStart w:id="219" w:name="_Toc120681543"/>
      <w:bookmarkStart w:id="220" w:name="_Toc97034848"/>
      <w:bookmarkStart w:id="221" w:name="_Toc97037725"/>
      <w:bookmarkStart w:id="222" w:name="_Toc104546800"/>
      <w:bookmarkStart w:id="223" w:name="_Toc133434730"/>
      <w:bookmarkStart w:id="22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25" w:name="_Toc144388398"/>
      <w:r>
        <w:lastRenderedPageBreak/>
        <w:t>4.2</w:t>
      </w:r>
      <w:r>
        <w:tab/>
        <w:t>Nadrf_DataManagement Service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306E1D9" w14:textId="77777777" w:rsidR="00E9750A" w:rsidRDefault="00A16F12">
      <w:pPr>
        <w:pStyle w:val="31"/>
      </w:pPr>
      <w:bookmarkStart w:id="226" w:name="_Toc114134605"/>
      <w:bookmarkStart w:id="227" w:name="_Toc120681544"/>
      <w:bookmarkStart w:id="228" w:name="_Toc100939935"/>
      <w:bookmarkStart w:id="229" w:name="_Toc112937848"/>
      <w:bookmarkStart w:id="230" w:name="_Toc104546801"/>
      <w:bookmarkStart w:id="231" w:name="_Toc97037726"/>
      <w:bookmarkStart w:id="232" w:name="_Toc73042447"/>
      <w:bookmarkStart w:id="233" w:name="_Toc97034849"/>
      <w:bookmarkStart w:id="234" w:name="_Toc72766422"/>
      <w:bookmarkStart w:id="235" w:name="_Toc81242791"/>
      <w:bookmarkStart w:id="236" w:name="_Toc94020319"/>
      <w:bookmarkStart w:id="237" w:name="_Toc72766995"/>
      <w:bookmarkStart w:id="238" w:name="_Toc89426534"/>
      <w:bookmarkStart w:id="239" w:name="_Toc133434731"/>
      <w:bookmarkStart w:id="240" w:name="_Toc138693914"/>
      <w:bookmarkStart w:id="241" w:name="_Toc144388399"/>
      <w:r>
        <w:t>4.2.1</w:t>
      </w:r>
      <w:r>
        <w:tab/>
        <w:t>Service Description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A131680" w14:textId="77777777" w:rsidR="00E9750A" w:rsidRDefault="00A16F12">
      <w:pPr>
        <w:pStyle w:val="41"/>
      </w:pPr>
      <w:bookmarkStart w:id="242" w:name="_Toc50031910"/>
      <w:bookmarkStart w:id="243" w:name="_Toc51762830"/>
      <w:bookmarkStart w:id="244" w:name="_Toc94020320"/>
      <w:bookmarkStart w:id="245" w:name="_Toc81244729"/>
      <w:bookmarkStart w:id="246" w:name="_Toc120681545"/>
      <w:bookmarkStart w:id="247" w:name="_Toc100939936"/>
      <w:bookmarkStart w:id="248" w:name="_Toc36102395"/>
      <w:bookmarkStart w:id="249" w:name="_Toc34266224"/>
      <w:bookmarkStart w:id="250" w:name="_Toc97037727"/>
      <w:bookmarkStart w:id="251" w:name="_Toc114134606"/>
      <w:bookmarkStart w:id="252" w:name="_Toc43563437"/>
      <w:bookmarkStart w:id="253" w:name="_Toc89426535"/>
      <w:bookmarkStart w:id="254" w:name="_Toc73564345"/>
      <w:bookmarkStart w:id="255" w:name="_Toc56640897"/>
      <w:bookmarkStart w:id="256" w:name="_Toc112937849"/>
      <w:bookmarkStart w:id="257" w:name="_Toc97034850"/>
      <w:bookmarkStart w:id="258" w:name="_Toc45133980"/>
      <w:bookmarkStart w:id="259" w:name="_Toc66231733"/>
      <w:bookmarkStart w:id="260" w:name="_Toc68168894"/>
      <w:bookmarkStart w:id="261" w:name="_Toc59017865"/>
      <w:bookmarkStart w:id="262" w:name="_Toc28012754"/>
      <w:bookmarkStart w:id="263" w:name="_Toc70550540"/>
      <w:bookmarkStart w:id="264" w:name="_Toc104546802"/>
      <w:bookmarkStart w:id="265" w:name="_Toc133434732"/>
      <w:bookmarkStart w:id="266" w:name="_Toc138693915"/>
      <w:bookmarkStart w:id="267" w:name="_Toc144388400"/>
      <w:r>
        <w:t>4.2.</w:t>
      </w:r>
      <w:r>
        <w:rPr>
          <w:rFonts w:hint="eastAsia"/>
          <w:lang w:eastAsia="zh-CN"/>
        </w:rPr>
        <w:t>1</w:t>
      </w:r>
      <w:r>
        <w:rPr>
          <w:lang w:eastAsia="zh-CN"/>
        </w:rPr>
        <w:t>.1</w:t>
      </w:r>
      <w:r>
        <w:tab/>
      </w:r>
      <w:r>
        <w:rPr>
          <w:rFonts w:hint="eastAsia"/>
          <w:lang w:eastAsia="zh-CN"/>
        </w:rPr>
        <w:t>Overview</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F934B1F" w14:textId="77777777" w:rsidR="00356552" w:rsidRDefault="00356552" w:rsidP="00356552">
      <w:bookmarkStart w:id="268" w:name="_Toc89426536"/>
      <w:bookmarkStart w:id="269" w:name="_Toc94020321"/>
      <w:bookmarkStart w:id="270" w:name="_Toc97034851"/>
      <w:bookmarkStart w:id="271" w:name="_Toc97037728"/>
      <w:bookmarkStart w:id="272" w:name="_Toc100939937"/>
      <w:bookmarkStart w:id="273" w:name="_Toc104546803"/>
      <w:bookmarkStart w:id="274" w:name="_Toc112937850"/>
      <w:bookmarkStart w:id="275" w:name="_Toc114134607"/>
      <w:bookmarkStart w:id="276" w:name="_Toc120681546"/>
      <w:bookmarkStart w:id="277" w:name="_Toc50031911"/>
      <w:bookmarkStart w:id="278" w:name="_Toc43563438"/>
      <w:bookmarkStart w:id="279" w:name="_Toc34266225"/>
      <w:bookmarkStart w:id="280" w:name="_Toc28012755"/>
      <w:bookmarkStart w:id="281" w:name="_Toc45133981"/>
      <w:bookmarkStart w:id="282" w:name="_Toc36102396"/>
      <w:bookmarkStart w:id="283" w:name="_Toc70550541"/>
      <w:bookmarkStart w:id="284" w:name="_Toc59017866"/>
      <w:bookmarkStart w:id="285" w:name="_Toc68168895"/>
      <w:bookmarkStart w:id="286" w:name="_Toc66231734"/>
      <w:bookmarkStart w:id="287" w:name="_Toc81244730"/>
      <w:bookmarkStart w:id="288" w:name="_Toc73564346"/>
      <w:bookmarkStart w:id="289" w:name="_Toc56640898"/>
      <w:bookmarkStart w:id="290" w:name="_Toc51762831"/>
      <w:bookmarkStart w:id="291" w:name="_Toc133434733"/>
      <w:bookmarkStart w:id="292"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41"/>
      </w:pPr>
      <w:bookmarkStart w:id="293" w:name="_Toc144388401"/>
      <w:r>
        <w:t>4.2.</w:t>
      </w:r>
      <w:r>
        <w:rPr>
          <w:rFonts w:hint="eastAsia"/>
        </w:rPr>
        <w:t>1</w:t>
      </w:r>
      <w:r>
        <w:t>.2</w:t>
      </w:r>
      <w:r>
        <w:rPr>
          <w:rFonts w:hint="eastAsia"/>
        </w:rPr>
        <w:tab/>
      </w:r>
      <w:r>
        <w:t>Service Architecture</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7pt" o:ole="">
            <v:imagedata r:id="rId12" o:title=""/>
          </v:shape>
          <o:OLEObject Type="Embed" ProgID="Visio.Drawing.15" ShapeID="_x0000_i1026" DrawAspect="Content" ObjectID="_175613068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pt;height:119pt" o:ole="">
            <v:imagedata r:id="rId14" o:title=""/>
          </v:shape>
          <o:OLEObject Type="Embed" ProgID="Visio.Drawing.15" ShapeID="_x0000_i1027" DrawAspect="Content" ObjectID="_1756130685" r:id="rId15"/>
        </w:object>
      </w:r>
    </w:p>
    <w:p w14:paraId="5E8CC08C" w14:textId="77777777" w:rsidR="00E9750A" w:rsidRDefault="00A16F12">
      <w:pPr>
        <w:pStyle w:val="TF"/>
      </w:pPr>
      <w:r>
        <w:t xml:space="preserve">Figure 4.2.1.2-2: </w:t>
      </w:r>
      <w:bookmarkStart w:id="294" w:name="_Hlk68599672"/>
      <w:r>
        <w:t xml:space="preserve">Nadrf_DataManagement service </w:t>
      </w:r>
      <w:bookmarkEnd w:id="294"/>
      <w:r>
        <w:t>architecture, reference point representation</w:t>
      </w:r>
    </w:p>
    <w:p w14:paraId="58C3AFF9" w14:textId="77777777" w:rsidR="00E9750A" w:rsidRDefault="00A16F12">
      <w:pPr>
        <w:pStyle w:val="41"/>
        <w:rPr>
          <w:lang w:val="en-US"/>
        </w:rPr>
      </w:pPr>
      <w:bookmarkStart w:id="295" w:name="_Toc28012756"/>
      <w:bookmarkStart w:id="296" w:name="_Toc34266226"/>
      <w:bookmarkStart w:id="297" w:name="_Toc36102397"/>
      <w:bookmarkStart w:id="298" w:name="_Toc43563439"/>
      <w:bookmarkStart w:id="299" w:name="_Toc45133982"/>
      <w:bookmarkStart w:id="300" w:name="_Toc50031912"/>
      <w:bookmarkStart w:id="301" w:name="_Toc51762832"/>
      <w:bookmarkStart w:id="302" w:name="_Toc56640899"/>
      <w:bookmarkStart w:id="303" w:name="_Toc59017867"/>
      <w:bookmarkStart w:id="304" w:name="_Toc66231735"/>
      <w:bookmarkStart w:id="305" w:name="_Toc68168896"/>
      <w:bookmarkStart w:id="306" w:name="_Toc70550542"/>
      <w:bookmarkStart w:id="307" w:name="_Toc73564347"/>
      <w:bookmarkStart w:id="308" w:name="_Toc81244731"/>
      <w:bookmarkStart w:id="309" w:name="_Toc89426537"/>
      <w:bookmarkStart w:id="310" w:name="_Toc94020322"/>
      <w:bookmarkStart w:id="311" w:name="_Toc97034852"/>
      <w:bookmarkStart w:id="312" w:name="_Toc97037729"/>
      <w:bookmarkStart w:id="313" w:name="_Toc100939938"/>
      <w:bookmarkStart w:id="314" w:name="_Toc104546804"/>
      <w:bookmarkStart w:id="315" w:name="_Toc112937851"/>
      <w:bookmarkStart w:id="316" w:name="_Toc114134608"/>
      <w:bookmarkStart w:id="317" w:name="_Toc120681547"/>
      <w:bookmarkStart w:id="318" w:name="_Toc133434734"/>
      <w:bookmarkStart w:id="319" w:name="_Toc138693917"/>
      <w:bookmarkStart w:id="320" w:name="_Toc144388402"/>
      <w:r>
        <w:rPr>
          <w:lang w:val="en-US"/>
        </w:rPr>
        <w:lastRenderedPageBreak/>
        <w:t>4.2.</w:t>
      </w:r>
      <w:r>
        <w:rPr>
          <w:rFonts w:hint="eastAsia"/>
          <w:lang w:val="en-US" w:eastAsia="zh-CN"/>
        </w:rPr>
        <w:t>1.3</w:t>
      </w:r>
      <w:r>
        <w:rPr>
          <w:lang w:val="en-US"/>
        </w:rPr>
        <w:tab/>
        <w:t>Network Functions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642B99F" w14:textId="77777777" w:rsidR="00E9750A" w:rsidRDefault="00A16F12">
      <w:pPr>
        <w:pStyle w:val="50"/>
        <w:rPr>
          <w:lang w:eastAsia="zh-CN"/>
        </w:rPr>
      </w:pPr>
      <w:bookmarkStart w:id="321" w:name="_Toc28012757"/>
      <w:bookmarkStart w:id="322" w:name="_Toc34266227"/>
      <w:bookmarkStart w:id="323" w:name="_Toc36102398"/>
      <w:bookmarkStart w:id="324" w:name="_Toc43563440"/>
      <w:bookmarkStart w:id="325" w:name="_Toc45133983"/>
      <w:bookmarkStart w:id="326" w:name="_Toc50031913"/>
      <w:bookmarkStart w:id="327" w:name="_Toc51762833"/>
      <w:bookmarkStart w:id="328" w:name="_Toc56640900"/>
      <w:bookmarkStart w:id="329" w:name="_Toc59017868"/>
      <w:bookmarkStart w:id="330" w:name="_Toc66231736"/>
      <w:bookmarkStart w:id="331" w:name="_Toc68168897"/>
      <w:bookmarkStart w:id="332" w:name="_Toc70550543"/>
      <w:bookmarkStart w:id="333" w:name="_Toc73564348"/>
      <w:bookmarkStart w:id="334" w:name="_Toc81244732"/>
      <w:bookmarkStart w:id="335" w:name="_Toc89426538"/>
      <w:bookmarkStart w:id="336" w:name="_Toc94020323"/>
      <w:bookmarkStart w:id="337" w:name="_Toc97034853"/>
      <w:bookmarkStart w:id="338" w:name="_Toc97037730"/>
      <w:bookmarkStart w:id="339" w:name="_Toc100939939"/>
      <w:bookmarkStart w:id="340" w:name="_Toc104546805"/>
      <w:bookmarkStart w:id="341" w:name="_Toc112937852"/>
      <w:bookmarkStart w:id="342" w:name="_Toc114134609"/>
      <w:bookmarkStart w:id="343" w:name="_Toc120681548"/>
      <w:bookmarkStart w:id="344" w:name="_Toc133434735"/>
      <w:bookmarkStart w:id="345" w:name="_Toc138693918"/>
      <w:bookmarkStart w:id="346" w:name="_Toc144388403"/>
      <w:r>
        <w:t>4.2.</w:t>
      </w:r>
      <w:r>
        <w:rPr>
          <w:rFonts w:hint="eastAsia"/>
          <w:lang w:eastAsia="zh-CN"/>
        </w:rPr>
        <w:t>1.3.1</w:t>
      </w:r>
      <w:r>
        <w:tab/>
      </w:r>
      <w:bookmarkEnd w:id="321"/>
      <w:bookmarkEnd w:id="322"/>
      <w:bookmarkEnd w:id="323"/>
      <w:bookmarkEnd w:id="324"/>
      <w:bookmarkEnd w:id="325"/>
      <w:bookmarkEnd w:id="326"/>
      <w:bookmarkEnd w:id="327"/>
      <w:bookmarkEnd w:id="328"/>
      <w:bookmarkEnd w:id="329"/>
      <w:bookmarkEnd w:id="330"/>
      <w:bookmarkEnd w:id="331"/>
      <w:bookmarkEnd w:id="332"/>
      <w:bookmarkEnd w:id="333"/>
      <w:r>
        <w:t>Analytics Data Repository Function (ADRF)</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299A5EB0" w14:textId="77777777" w:rsidR="00B22446" w:rsidRDefault="00B22446" w:rsidP="00B22446">
      <w:bookmarkStart w:id="347" w:name="_Toc28012758"/>
      <w:bookmarkStart w:id="348" w:name="_Toc34266228"/>
      <w:bookmarkStart w:id="349" w:name="_Toc36102399"/>
      <w:bookmarkStart w:id="350" w:name="_Toc43563441"/>
      <w:bookmarkStart w:id="351" w:name="_Toc45133984"/>
      <w:bookmarkStart w:id="352" w:name="_Toc50031914"/>
      <w:bookmarkStart w:id="353" w:name="_Toc51762834"/>
      <w:bookmarkStart w:id="354" w:name="_Toc56640901"/>
      <w:bookmarkStart w:id="355" w:name="_Toc59017869"/>
      <w:bookmarkStart w:id="356" w:name="_Toc66231737"/>
      <w:bookmarkStart w:id="357" w:name="_Toc68168898"/>
      <w:bookmarkStart w:id="358" w:name="_Toc70550544"/>
      <w:bookmarkStart w:id="359" w:name="_Toc73564349"/>
      <w:bookmarkStart w:id="360" w:name="_Toc81244733"/>
      <w:bookmarkStart w:id="361" w:name="_Toc89426539"/>
      <w:bookmarkStart w:id="362" w:name="_Toc94020324"/>
      <w:bookmarkStart w:id="363" w:name="_Toc97034854"/>
      <w:bookmarkStart w:id="364" w:name="_Toc97037731"/>
      <w:bookmarkStart w:id="365" w:name="_Toc100939940"/>
      <w:bookmarkStart w:id="366" w:name="_Toc104546806"/>
      <w:bookmarkStart w:id="367" w:name="_Toc112937853"/>
      <w:bookmarkStart w:id="368" w:name="_Toc114134610"/>
      <w:bookmarkStart w:id="369" w:name="_Toc120681549"/>
      <w:bookmarkStart w:id="370"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371" w:name="_Toc138693919"/>
      <w:bookmarkStart w:id="372" w:name="_Toc144388404"/>
      <w:r>
        <w:t>4.2.</w:t>
      </w:r>
      <w:r>
        <w:rPr>
          <w:lang w:eastAsia="zh-CN"/>
        </w:rPr>
        <w:t>1.3.2</w:t>
      </w:r>
      <w:r>
        <w:tab/>
      </w:r>
      <w:r>
        <w:rPr>
          <w:lang w:eastAsia="zh-CN"/>
        </w:rPr>
        <w:t>NF Service Consumers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73" w:name="_Toc73042448"/>
      <w:bookmarkStart w:id="374" w:name="_Toc72766996"/>
      <w:bookmarkStart w:id="375" w:name="_Toc72766423"/>
      <w:bookmarkStart w:id="376" w:name="_Toc81242792"/>
      <w:bookmarkStart w:id="377" w:name="_Toc89426540"/>
      <w:bookmarkStart w:id="378" w:name="_Toc94020325"/>
      <w:bookmarkStart w:id="379" w:name="_Toc97034855"/>
      <w:bookmarkStart w:id="380" w:name="_Toc97037732"/>
      <w:bookmarkStart w:id="381" w:name="_Toc100939941"/>
      <w:bookmarkStart w:id="382" w:name="_Toc104546807"/>
      <w:bookmarkStart w:id="383" w:name="_Toc112937854"/>
      <w:bookmarkStart w:id="384" w:name="_Toc114134611"/>
      <w:bookmarkStart w:id="385" w:name="_Toc120681550"/>
      <w:bookmarkStart w:id="386" w:name="_Toc133434737"/>
      <w:bookmarkStart w:id="387" w:name="_Toc138693920"/>
      <w:bookmarkStart w:id="388" w:name="_Toc144388405"/>
      <w:r>
        <w:t>4.2.2</w:t>
      </w:r>
      <w:r>
        <w:tab/>
        <w:t>Service Operations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B0C48A1" w14:textId="77777777" w:rsidR="00E9750A" w:rsidRDefault="00A16F12">
      <w:pPr>
        <w:pStyle w:val="41"/>
      </w:pPr>
      <w:bookmarkStart w:id="389" w:name="_Toc72766424"/>
      <w:bookmarkStart w:id="390" w:name="_Toc72766997"/>
      <w:bookmarkStart w:id="391" w:name="_Toc73042449"/>
      <w:bookmarkStart w:id="392" w:name="_Toc81242793"/>
      <w:bookmarkStart w:id="393" w:name="_Toc89426541"/>
      <w:bookmarkStart w:id="394" w:name="_Toc94020326"/>
      <w:bookmarkStart w:id="395" w:name="_Toc97034856"/>
      <w:bookmarkStart w:id="396" w:name="_Toc97037733"/>
      <w:bookmarkStart w:id="397" w:name="_Toc100939942"/>
      <w:bookmarkStart w:id="398" w:name="_Toc104546808"/>
      <w:bookmarkStart w:id="399" w:name="_Toc112937855"/>
      <w:bookmarkStart w:id="400" w:name="_Toc114134612"/>
      <w:bookmarkStart w:id="401" w:name="_Toc120681551"/>
      <w:bookmarkStart w:id="402" w:name="_Toc133434738"/>
      <w:bookmarkStart w:id="403" w:name="_Toc138693921"/>
      <w:bookmarkStart w:id="404" w:name="_Toc144388406"/>
      <w:r>
        <w:t>4.2.2.1</w:t>
      </w:r>
      <w:r>
        <w:tab/>
        <w:t>Introduction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05" w:name="_Toc114134613"/>
      <w:bookmarkStart w:id="406" w:name="_Toc120681552"/>
      <w:bookmarkStart w:id="407" w:name="_Toc100939943"/>
      <w:bookmarkStart w:id="408" w:name="_Toc97037734"/>
      <w:bookmarkStart w:id="409" w:name="_Toc112937856"/>
      <w:bookmarkStart w:id="410" w:name="_Toc104546809"/>
      <w:bookmarkStart w:id="411" w:name="_Toc89426542"/>
      <w:bookmarkStart w:id="412" w:name="_Toc94020327"/>
      <w:bookmarkStart w:id="413" w:name="_Toc97034857"/>
      <w:bookmarkStart w:id="414" w:name="_Toc133434739"/>
      <w:bookmarkStart w:id="415" w:name="_Toc138693922"/>
      <w:bookmarkStart w:id="416" w:name="_Toc144388407"/>
      <w:bookmarkStart w:id="417" w:name="_Toc67903508"/>
      <w:bookmarkStart w:id="418" w:name="_Toc510696592"/>
      <w:bookmarkStart w:id="419" w:name="_Toc35971384"/>
      <w:bookmarkStart w:id="420" w:name="_Toc73173215"/>
      <w:bookmarkStart w:id="421" w:name="_Toc76110434"/>
      <w:bookmarkStart w:id="422" w:name="_Toc72766425"/>
      <w:bookmarkStart w:id="423" w:name="_Toc35971399"/>
      <w:bookmarkStart w:id="424" w:name="_Toc68594633"/>
      <w:bookmarkStart w:id="425" w:name="_Toc81242794"/>
      <w:bookmarkStart w:id="426" w:name="_Toc72766998"/>
      <w:bookmarkStart w:id="427" w:name="_Toc73042450"/>
      <w:bookmarkStart w:id="428" w:name="_Toc510696608"/>
      <w:r>
        <w:lastRenderedPageBreak/>
        <w:t>4.2.2.2</w:t>
      </w:r>
      <w:r>
        <w:tab/>
        <w:t>Nadrf_DataManagement_StorageRequest service operation</w:t>
      </w:r>
      <w:bookmarkEnd w:id="405"/>
      <w:bookmarkEnd w:id="406"/>
      <w:bookmarkEnd w:id="407"/>
      <w:bookmarkEnd w:id="408"/>
      <w:bookmarkEnd w:id="409"/>
      <w:bookmarkEnd w:id="410"/>
      <w:bookmarkEnd w:id="411"/>
      <w:bookmarkEnd w:id="412"/>
      <w:bookmarkEnd w:id="413"/>
      <w:bookmarkEnd w:id="414"/>
      <w:bookmarkEnd w:id="415"/>
      <w:bookmarkEnd w:id="416"/>
    </w:p>
    <w:p w14:paraId="6245225D" w14:textId="77777777" w:rsidR="00E9750A" w:rsidRDefault="00A16F12">
      <w:pPr>
        <w:pStyle w:val="50"/>
      </w:pPr>
      <w:bookmarkStart w:id="429" w:name="_Toc97034858"/>
      <w:bookmarkStart w:id="430" w:name="_Toc97037735"/>
      <w:bookmarkStart w:id="431" w:name="_Toc104546810"/>
      <w:bookmarkStart w:id="432" w:name="_Toc112937857"/>
      <w:bookmarkStart w:id="433" w:name="_Toc94020328"/>
      <w:bookmarkStart w:id="434" w:name="_Toc100939944"/>
      <w:bookmarkStart w:id="435" w:name="_Toc120681553"/>
      <w:bookmarkStart w:id="436" w:name="_Toc114134614"/>
      <w:bookmarkStart w:id="437" w:name="_Toc89426543"/>
      <w:bookmarkStart w:id="438" w:name="_Toc133434740"/>
      <w:bookmarkStart w:id="439" w:name="_Toc138693923"/>
      <w:bookmarkStart w:id="440" w:name="_Toc144388408"/>
      <w:r>
        <w:t>4.2.2.2.1</w:t>
      </w:r>
      <w:r>
        <w:tab/>
        <w:t>General</w:t>
      </w:r>
      <w:bookmarkEnd w:id="429"/>
      <w:bookmarkEnd w:id="430"/>
      <w:bookmarkEnd w:id="431"/>
      <w:bookmarkEnd w:id="432"/>
      <w:bookmarkEnd w:id="433"/>
      <w:bookmarkEnd w:id="434"/>
      <w:bookmarkEnd w:id="435"/>
      <w:bookmarkEnd w:id="436"/>
      <w:bookmarkEnd w:id="437"/>
      <w:bookmarkEnd w:id="438"/>
      <w:bookmarkEnd w:id="439"/>
      <w:bookmarkEnd w:id="440"/>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41" w:name="_Toc112937858"/>
      <w:bookmarkStart w:id="442" w:name="_Toc120681554"/>
      <w:bookmarkStart w:id="443" w:name="_Toc97037736"/>
      <w:bookmarkStart w:id="444" w:name="_Toc89426544"/>
      <w:bookmarkStart w:id="445" w:name="_Toc100939945"/>
      <w:bookmarkStart w:id="446" w:name="_Toc114134615"/>
      <w:bookmarkStart w:id="447" w:name="_Toc104546811"/>
      <w:bookmarkStart w:id="448" w:name="_Toc97034859"/>
      <w:bookmarkStart w:id="449" w:name="_Toc94020329"/>
      <w:bookmarkStart w:id="450" w:name="_Toc133434741"/>
      <w:bookmarkStart w:id="451" w:name="_Toc138693924"/>
      <w:bookmarkStart w:id="452" w:name="_Toc144388409"/>
      <w:r>
        <w:t>4.2.2.2.2</w:t>
      </w:r>
      <w:r>
        <w:tab/>
        <w:t>Request Storage of data or analytics</w:t>
      </w:r>
      <w:bookmarkEnd w:id="441"/>
      <w:bookmarkEnd w:id="442"/>
      <w:bookmarkEnd w:id="443"/>
      <w:bookmarkEnd w:id="444"/>
      <w:bookmarkEnd w:id="445"/>
      <w:bookmarkEnd w:id="446"/>
      <w:bookmarkEnd w:id="447"/>
      <w:bookmarkEnd w:id="448"/>
      <w:bookmarkEnd w:id="449"/>
      <w:bookmarkEnd w:id="450"/>
      <w:bookmarkEnd w:id="451"/>
      <w:bookmarkEnd w:id="452"/>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5pt" o:ole="">
            <v:imagedata r:id="rId16" o:title=""/>
          </v:shape>
          <o:OLEObject Type="Embed" ProgID="Visio.Drawing.15" ShapeID="_x0000_i1028" DrawAspect="Content" ObjectID="_175613068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53" w:name="_Toc94020330"/>
      <w:bookmarkStart w:id="454" w:name="_Toc89426545"/>
      <w:bookmarkStart w:id="455" w:name="_Toc97034860"/>
      <w:bookmarkStart w:id="456" w:name="_Toc97037737"/>
      <w:bookmarkStart w:id="457" w:name="_Toc100939946"/>
      <w:bookmarkStart w:id="458" w:name="_Toc104546812"/>
      <w:bookmarkStart w:id="459" w:name="_Toc112937859"/>
      <w:bookmarkStart w:id="460" w:name="_Toc114134616"/>
      <w:bookmarkStart w:id="461" w:name="_Toc120681555"/>
      <w:bookmarkStart w:id="46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463" w:name="_Toc138693925"/>
      <w:bookmarkStart w:id="464" w:name="_Toc144388410"/>
      <w:r>
        <w:t>4.2.2.3</w:t>
      </w:r>
      <w:r>
        <w:tab/>
        <w:t>Nadrf_DataManagement_StorageSubscriptionRequest service operation</w:t>
      </w:r>
      <w:bookmarkEnd w:id="453"/>
      <w:bookmarkEnd w:id="454"/>
      <w:bookmarkEnd w:id="455"/>
      <w:bookmarkEnd w:id="456"/>
      <w:bookmarkEnd w:id="457"/>
      <w:bookmarkEnd w:id="458"/>
      <w:bookmarkEnd w:id="459"/>
      <w:bookmarkEnd w:id="460"/>
      <w:bookmarkEnd w:id="461"/>
      <w:bookmarkEnd w:id="462"/>
      <w:bookmarkEnd w:id="463"/>
      <w:bookmarkEnd w:id="464"/>
    </w:p>
    <w:p w14:paraId="6C46588C" w14:textId="77777777" w:rsidR="00E9750A" w:rsidRDefault="00A16F12">
      <w:pPr>
        <w:pStyle w:val="50"/>
      </w:pPr>
      <w:bookmarkStart w:id="465" w:name="_Toc89426546"/>
      <w:bookmarkStart w:id="466" w:name="_Toc94020331"/>
      <w:bookmarkStart w:id="467" w:name="_Toc97034861"/>
      <w:bookmarkStart w:id="468" w:name="_Toc97037738"/>
      <w:bookmarkStart w:id="469" w:name="_Toc100939947"/>
      <w:bookmarkStart w:id="470" w:name="_Toc104546813"/>
      <w:bookmarkStart w:id="471" w:name="_Toc112937860"/>
      <w:bookmarkStart w:id="472" w:name="_Toc120681556"/>
      <w:bookmarkStart w:id="473" w:name="_Toc114134617"/>
      <w:bookmarkStart w:id="474" w:name="_Toc133434743"/>
      <w:bookmarkStart w:id="475" w:name="_Toc138693926"/>
      <w:bookmarkStart w:id="476" w:name="_Toc144388411"/>
      <w:r>
        <w:t>4.2.2.3.1</w:t>
      </w:r>
      <w:r>
        <w:tab/>
        <w:t>General</w:t>
      </w:r>
      <w:bookmarkEnd w:id="465"/>
      <w:bookmarkEnd w:id="466"/>
      <w:bookmarkEnd w:id="467"/>
      <w:bookmarkEnd w:id="468"/>
      <w:bookmarkEnd w:id="469"/>
      <w:bookmarkEnd w:id="470"/>
      <w:bookmarkEnd w:id="471"/>
      <w:bookmarkEnd w:id="472"/>
      <w:bookmarkEnd w:id="473"/>
      <w:bookmarkEnd w:id="474"/>
      <w:bookmarkEnd w:id="475"/>
      <w:bookmarkEnd w:id="47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477" w:name="_Toc97037739"/>
      <w:bookmarkStart w:id="478" w:name="_Toc120681557"/>
      <w:bookmarkStart w:id="479" w:name="_Toc104546814"/>
      <w:bookmarkStart w:id="480" w:name="_Toc112937861"/>
      <w:bookmarkStart w:id="481" w:name="_Toc100939948"/>
      <w:bookmarkStart w:id="482" w:name="_Toc97034862"/>
      <w:bookmarkStart w:id="483" w:name="_Toc114134618"/>
      <w:bookmarkStart w:id="484" w:name="_Toc94020332"/>
      <w:bookmarkStart w:id="485" w:name="_Toc89426547"/>
      <w:bookmarkStart w:id="486" w:name="_Toc133434744"/>
      <w:bookmarkStart w:id="487" w:name="_Toc138693927"/>
      <w:bookmarkStart w:id="488" w:name="_Toc144388412"/>
      <w:r>
        <w:t>4.2.2.3.2</w:t>
      </w:r>
      <w:r>
        <w:tab/>
        <w:t>Requesting subscription and storage of data or analytics</w:t>
      </w:r>
      <w:bookmarkEnd w:id="477"/>
      <w:bookmarkEnd w:id="478"/>
      <w:bookmarkEnd w:id="479"/>
      <w:bookmarkEnd w:id="480"/>
      <w:bookmarkEnd w:id="481"/>
      <w:bookmarkEnd w:id="482"/>
      <w:bookmarkEnd w:id="483"/>
      <w:bookmarkEnd w:id="484"/>
      <w:bookmarkEnd w:id="485"/>
      <w:bookmarkEnd w:id="486"/>
      <w:bookmarkEnd w:id="487"/>
      <w:bookmarkEnd w:id="48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5pt;height:150.5pt" o:ole="">
            <v:imagedata r:id="rId18" o:title=""/>
          </v:shape>
          <o:OLEObject Type="Embed" ProgID="Visio.Drawing.15" ShapeID="_x0000_i1029" DrawAspect="Content" ObjectID="_175613068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489" w:name="_Toc100939949"/>
      <w:bookmarkStart w:id="490" w:name="_Toc97037740"/>
      <w:bookmarkStart w:id="491" w:name="_Toc104546815"/>
      <w:bookmarkStart w:id="492" w:name="_Toc89426548"/>
      <w:bookmarkStart w:id="493" w:name="_Toc97034863"/>
      <w:bookmarkStart w:id="494" w:name="_Toc94020333"/>
      <w:bookmarkStart w:id="495" w:name="_Toc112937862"/>
      <w:bookmarkStart w:id="496" w:name="_Toc114134619"/>
      <w:bookmarkStart w:id="497" w:name="_Toc120681558"/>
      <w:bookmarkStart w:id="49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499" w:name="_Toc138693928"/>
      <w:bookmarkStart w:id="500" w:name="_Toc144388413"/>
      <w:r>
        <w:t>4.2.2.4</w:t>
      </w:r>
      <w:r>
        <w:tab/>
        <w:t>Nadrf_DataManagement_StorageSubscriptionRemoval service operation</w:t>
      </w:r>
      <w:bookmarkEnd w:id="489"/>
      <w:bookmarkEnd w:id="490"/>
      <w:bookmarkEnd w:id="491"/>
      <w:bookmarkEnd w:id="492"/>
      <w:bookmarkEnd w:id="493"/>
      <w:bookmarkEnd w:id="494"/>
      <w:bookmarkEnd w:id="495"/>
      <w:bookmarkEnd w:id="496"/>
      <w:bookmarkEnd w:id="497"/>
      <w:bookmarkEnd w:id="498"/>
      <w:bookmarkEnd w:id="499"/>
      <w:bookmarkEnd w:id="500"/>
    </w:p>
    <w:p w14:paraId="482FD975" w14:textId="77777777" w:rsidR="00E9750A" w:rsidRDefault="00A16F12">
      <w:pPr>
        <w:pStyle w:val="50"/>
      </w:pPr>
      <w:bookmarkStart w:id="501" w:name="_Toc120681559"/>
      <w:bookmarkStart w:id="502" w:name="_Toc114134620"/>
      <w:bookmarkStart w:id="503" w:name="_Toc94020334"/>
      <w:bookmarkStart w:id="504" w:name="_Toc97034864"/>
      <w:bookmarkStart w:id="505" w:name="_Toc112937863"/>
      <w:bookmarkStart w:id="506" w:name="_Toc89426549"/>
      <w:bookmarkStart w:id="507" w:name="_Toc104546816"/>
      <w:bookmarkStart w:id="508" w:name="_Toc100939950"/>
      <w:bookmarkStart w:id="509" w:name="_Toc97037741"/>
      <w:bookmarkStart w:id="510" w:name="_Toc133434746"/>
      <w:bookmarkStart w:id="511" w:name="_Toc138693929"/>
      <w:bookmarkStart w:id="512" w:name="_Toc144388414"/>
      <w:r>
        <w:t>4.2.2.4.1</w:t>
      </w:r>
      <w:r>
        <w:tab/>
        <w:t>General</w:t>
      </w:r>
      <w:bookmarkEnd w:id="501"/>
      <w:bookmarkEnd w:id="502"/>
      <w:bookmarkEnd w:id="503"/>
      <w:bookmarkEnd w:id="504"/>
      <w:bookmarkEnd w:id="505"/>
      <w:bookmarkEnd w:id="506"/>
      <w:bookmarkEnd w:id="507"/>
      <w:bookmarkEnd w:id="508"/>
      <w:bookmarkEnd w:id="509"/>
      <w:bookmarkEnd w:id="510"/>
      <w:bookmarkEnd w:id="511"/>
      <w:bookmarkEnd w:id="512"/>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13" w:name="_Toc89426550"/>
      <w:bookmarkStart w:id="514" w:name="_Toc94020335"/>
      <w:bookmarkStart w:id="515" w:name="_Toc100939951"/>
      <w:bookmarkStart w:id="516" w:name="_Toc114134621"/>
      <w:bookmarkStart w:id="517" w:name="_Toc112937864"/>
      <w:bookmarkStart w:id="518" w:name="_Toc97034865"/>
      <w:bookmarkStart w:id="519" w:name="_Toc97037742"/>
      <w:bookmarkStart w:id="520" w:name="_Toc120681560"/>
      <w:bookmarkStart w:id="521" w:name="_Toc104546817"/>
      <w:bookmarkStart w:id="522" w:name="_Toc133434747"/>
      <w:bookmarkStart w:id="523" w:name="_Toc138693930"/>
      <w:bookmarkStart w:id="524" w:name="_Toc144388415"/>
      <w:r>
        <w:lastRenderedPageBreak/>
        <w:t>4.2.2.4.2</w:t>
      </w:r>
      <w:r>
        <w:tab/>
        <w:t>Requesting removal of subscription of data or analytics</w:t>
      </w:r>
      <w:bookmarkEnd w:id="513"/>
      <w:bookmarkEnd w:id="514"/>
      <w:bookmarkEnd w:id="515"/>
      <w:bookmarkEnd w:id="516"/>
      <w:bookmarkEnd w:id="517"/>
      <w:bookmarkEnd w:id="518"/>
      <w:bookmarkEnd w:id="519"/>
      <w:bookmarkEnd w:id="520"/>
      <w:bookmarkEnd w:id="521"/>
      <w:bookmarkEnd w:id="522"/>
      <w:bookmarkEnd w:id="523"/>
      <w:bookmarkEnd w:id="524"/>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5pt;height:150.5pt" o:ole="">
            <v:imagedata r:id="rId20" o:title=""/>
          </v:shape>
          <o:OLEObject Type="Embed" ProgID="Visio.Drawing.15" ShapeID="_x0000_i1030" DrawAspect="Content" ObjectID="_1756130688" r:id="rId21"/>
        </w:object>
      </w:r>
    </w:p>
    <w:p w14:paraId="3BCA1A9C" w14:textId="337A6020" w:rsidR="007D661F" w:rsidRDefault="007D661F" w:rsidP="007D661F">
      <w:pPr>
        <w:keepLines/>
        <w:spacing w:after="240"/>
        <w:jc w:val="center"/>
        <w:rPr>
          <w:rFonts w:ascii="Arial" w:hAnsi="Arial"/>
          <w:b/>
        </w:rPr>
      </w:pPr>
      <w:bookmarkStart w:id="525" w:name="_Toc104546818"/>
      <w:bookmarkStart w:id="526" w:name="_Toc112937865"/>
      <w:bookmarkStart w:id="527" w:name="_Toc114134622"/>
      <w:bookmarkStart w:id="528" w:name="_Toc94020336"/>
      <w:bookmarkStart w:id="529" w:name="_Toc89426551"/>
      <w:bookmarkStart w:id="530" w:name="_Toc120681561"/>
      <w:bookmarkStart w:id="531" w:name="_Toc97037743"/>
      <w:bookmarkStart w:id="532" w:name="_Toc100939952"/>
      <w:bookmarkStart w:id="533" w:name="_Toc97034866"/>
      <w:bookmarkStart w:id="534"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35" w:name="_Toc138693931"/>
      <w:bookmarkStart w:id="536" w:name="_Toc144388416"/>
      <w:r>
        <w:t>4.2.2.5</w:t>
      </w:r>
      <w:r>
        <w:tab/>
        <w:t>Nadrf_DataManagement_RetrievalRequest service operation</w:t>
      </w:r>
      <w:bookmarkEnd w:id="525"/>
      <w:bookmarkEnd w:id="526"/>
      <w:bookmarkEnd w:id="527"/>
      <w:bookmarkEnd w:id="528"/>
      <w:bookmarkEnd w:id="529"/>
      <w:bookmarkEnd w:id="530"/>
      <w:bookmarkEnd w:id="531"/>
      <w:bookmarkEnd w:id="532"/>
      <w:bookmarkEnd w:id="533"/>
      <w:bookmarkEnd w:id="534"/>
      <w:bookmarkEnd w:id="535"/>
      <w:bookmarkEnd w:id="536"/>
    </w:p>
    <w:p w14:paraId="12BAEE60" w14:textId="77777777" w:rsidR="00E9750A" w:rsidRDefault="00A16F12">
      <w:pPr>
        <w:pStyle w:val="50"/>
      </w:pPr>
      <w:bookmarkStart w:id="537" w:name="_Toc97034867"/>
      <w:bookmarkStart w:id="538" w:name="_Toc120681562"/>
      <w:bookmarkStart w:id="539" w:name="_Toc100939953"/>
      <w:bookmarkStart w:id="540" w:name="_Toc89426552"/>
      <w:bookmarkStart w:id="541" w:name="_Toc104546819"/>
      <w:bookmarkStart w:id="542" w:name="_Toc114134623"/>
      <w:bookmarkStart w:id="543" w:name="_Toc112937866"/>
      <w:bookmarkStart w:id="544" w:name="_Toc97037744"/>
      <w:bookmarkStart w:id="545" w:name="_Toc94020337"/>
      <w:bookmarkStart w:id="546" w:name="_Toc133434749"/>
      <w:bookmarkStart w:id="547" w:name="_Toc138693932"/>
      <w:bookmarkStart w:id="548" w:name="_Toc144388417"/>
      <w:r>
        <w:t>4.2.2.5.1</w:t>
      </w:r>
      <w:r>
        <w:tab/>
        <w:t>General</w:t>
      </w:r>
      <w:bookmarkEnd w:id="537"/>
      <w:bookmarkEnd w:id="538"/>
      <w:bookmarkEnd w:id="539"/>
      <w:bookmarkEnd w:id="540"/>
      <w:bookmarkEnd w:id="541"/>
      <w:bookmarkEnd w:id="542"/>
      <w:bookmarkEnd w:id="543"/>
      <w:bookmarkEnd w:id="544"/>
      <w:bookmarkEnd w:id="545"/>
      <w:bookmarkEnd w:id="546"/>
      <w:bookmarkEnd w:id="547"/>
      <w:bookmarkEnd w:id="54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549" w:name="_Toc94020338"/>
      <w:bookmarkStart w:id="550" w:name="_Toc97037745"/>
      <w:bookmarkStart w:id="551" w:name="_Toc112937867"/>
      <w:bookmarkStart w:id="552" w:name="_Toc97034868"/>
      <w:bookmarkStart w:id="553" w:name="_Toc120681563"/>
      <w:bookmarkStart w:id="554" w:name="_Toc89426553"/>
      <w:bookmarkStart w:id="555" w:name="_Toc104546820"/>
      <w:bookmarkStart w:id="556" w:name="_Toc100939954"/>
      <w:bookmarkStart w:id="557" w:name="_Toc114134624"/>
      <w:bookmarkStart w:id="558" w:name="_Toc133434750"/>
      <w:bookmarkStart w:id="559" w:name="_Toc138693933"/>
      <w:bookmarkStart w:id="560" w:name="_Toc144388418"/>
      <w:r>
        <w:t>4.2.2.5.2</w:t>
      </w:r>
      <w:r>
        <w:tab/>
        <w:t>Request and get stored data or analytics from ADRF Data Store</w:t>
      </w:r>
      <w:bookmarkEnd w:id="549"/>
      <w:bookmarkEnd w:id="550"/>
      <w:bookmarkEnd w:id="551"/>
      <w:bookmarkEnd w:id="552"/>
      <w:bookmarkEnd w:id="553"/>
      <w:bookmarkEnd w:id="554"/>
      <w:bookmarkEnd w:id="555"/>
      <w:bookmarkEnd w:id="556"/>
      <w:bookmarkEnd w:id="557"/>
      <w:bookmarkEnd w:id="558"/>
      <w:bookmarkEnd w:id="559"/>
      <w:bookmarkEnd w:id="560"/>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5pt;height:150.5pt" o:ole="">
            <v:imagedata r:id="rId22" o:title=""/>
          </v:shape>
          <o:OLEObject Type="Embed" ProgID="Visio.Drawing.15" ShapeID="_x0000_i1031" DrawAspect="Content" ObjectID="_1756130689"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561" w:name="_Toc89426554"/>
      <w:bookmarkStart w:id="562" w:name="_Toc94020339"/>
      <w:bookmarkStart w:id="563" w:name="_Toc112937868"/>
      <w:bookmarkStart w:id="564" w:name="_Toc97034869"/>
      <w:bookmarkStart w:id="565" w:name="_Toc114134625"/>
      <w:bookmarkStart w:id="566" w:name="_Toc97037746"/>
      <w:bookmarkStart w:id="567" w:name="_Toc100939955"/>
      <w:bookmarkStart w:id="568" w:name="_Toc120681564"/>
      <w:bookmarkStart w:id="569" w:name="_Toc104546821"/>
      <w:bookmarkStart w:id="570" w:name="_Toc133434751"/>
      <w:bookmarkStart w:id="571" w:name="_Toc138693934"/>
      <w:bookmarkStart w:id="572" w:name="_Toc144388419"/>
      <w:r>
        <w:t>4.2.2.6</w:t>
      </w:r>
      <w:r>
        <w:tab/>
        <w:t>Nadrf_DataManagement_RetrievalSubscribe service operation</w:t>
      </w:r>
      <w:bookmarkEnd w:id="561"/>
      <w:bookmarkEnd w:id="562"/>
      <w:bookmarkEnd w:id="563"/>
      <w:bookmarkEnd w:id="564"/>
      <w:bookmarkEnd w:id="565"/>
      <w:bookmarkEnd w:id="566"/>
      <w:bookmarkEnd w:id="567"/>
      <w:bookmarkEnd w:id="568"/>
      <w:bookmarkEnd w:id="569"/>
      <w:bookmarkEnd w:id="570"/>
      <w:bookmarkEnd w:id="571"/>
      <w:bookmarkEnd w:id="572"/>
    </w:p>
    <w:p w14:paraId="62863684" w14:textId="77777777" w:rsidR="00E9750A" w:rsidRDefault="00A16F12">
      <w:pPr>
        <w:pStyle w:val="50"/>
      </w:pPr>
      <w:bookmarkStart w:id="573" w:name="_Toc104546822"/>
      <w:bookmarkStart w:id="574" w:name="_Toc97034870"/>
      <w:bookmarkStart w:id="575" w:name="_Toc100939956"/>
      <w:bookmarkStart w:id="576" w:name="_Toc97037747"/>
      <w:bookmarkStart w:id="577" w:name="_Toc114134626"/>
      <w:bookmarkStart w:id="578" w:name="_Toc112937869"/>
      <w:bookmarkStart w:id="579" w:name="_Toc120681565"/>
      <w:bookmarkStart w:id="580" w:name="_Toc94020340"/>
      <w:bookmarkStart w:id="581" w:name="_Toc89426555"/>
      <w:bookmarkStart w:id="582" w:name="_Toc133434752"/>
      <w:bookmarkStart w:id="583" w:name="_Toc138693935"/>
      <w:bookmarkStart w:id="584" w:name="_Toc144388420"/>
      <w:r>
        <w:t>4.2.2.6.1</w:t>
      </w:r>
      <w:r>
        <w:tab/>
        <w:t>General</w:t>
      </w:r>
      <w:bookmarkEnd w:id="573"/>
      <w:bookmarkEnd w:id="574"/>
      <w:bookmarkEnd w:id="575"/>
      <w:bookmarkEnd w:id="576"/>
      <w:bookmarkEnd w:id="577"/>
      <w:bookmarkEnd w:id="578"/>
      <w:bookmarkEnd w:id="579"/>
      <w:bookmarkEnd w:id="580"/>
      <w:bookmarkEnd w:id="581"/>
      <w:bookmarkEnd w:id="582"/>
      <w:bookmarkEnd w:id="583"/>
      <w:bookmarkEnd w:id="584"/>
    </w:p>
    <w:p w14:paraId="51E66302" w14:textId="77777777" w:rsidR="00E9750A" w:rsidRDefault="00A16F12">
      <w:bookmarkStart w:id="585" w:name="_Toc104546823"/>
      <w:bookmarkStart w:id="586" w:name="_Toc100939957"/>
      <w:bookmarkStart w:id="587" w:name="_Toc97037748"/>
      <w:bookmarkStart w:id="588" w:name="_Toc94020341"/>
      <w:bookmarkStart w:id="589" w:name="_Toc97034871"/>
      <w:bookmarkStart w:id="590"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591" w:name="_Toc114134627"/>
      <w:bookmarkStart w:id="592" w:name="_Toc112937870"/>
      <w:bookmarkStart w:id="593" w:name="_Toc120681566"/>
      <w:bookmarkStart w:id="594" w:name="_Toc133434753"/>
      <w:bookmarkStart w:id="595" w:name="_Toc138693936"/>
      <w:bookmarkStart w:id="596" w:name="_Toc144388421"/>
      <w:r>
        <w:lastRenderedPageBreak/>
        <w:t>4.2.2.6.2</w:t>
      </w:r>
      <w:r>
        <w:tab/>
        <w:t>Requesting retrieval and subscription of data or analytics</w:t>
      </w:r>
      <w:bookmarkEnd w:id="585"/>
      <w:bookmarkEnd w:id="586"/>
      <w:bookmarkEnd w:id="587"/>
      <w:bookmarkEnd w:id="588"/>
      <w:bookmarkEnd w:id="589"/>
      <w:bookmarkEnd w:id="590"/>
      <w:bookmarkEnd w:id="591"/>
      <w:bookmarkEnd w:id="592"/>
      <w:bookmarkEnd w:id="593"/>
      <w:bookmarkEnd w:id="594"/>
      <w:bookmarkEnd w:id="595"/>
      <w:bookmarkEnd w:id="59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5pt" o:ole="">
            <v:imagedata r:id="rId24" o:title=""/>
          </v:shape>
          <o:OLEObject Type="Embed" ProgID="Visio.Drawing.15" ShapeID="_x0000_i1032" DrawAspect="Content" ObjectID="_175613069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597" w:name="_Toc120681567"/>
      <w:bookmarkStart w:id="598" w:name="_Toc104546824"/>
      <w:bookmarkStart w:id="599" w:name="_Toc114134628"/>
      <w:bookmarkStart w:id="600" w:name="_Toc112937871"/>
      <w:bookmarkStart w:id="601" w:name="_Toc100939958"/>
      <w:bookmarkStart w:id="602" w:name="_Toc97034872"/>
      <w:bookmarkStart w:id="603" w:name="_Toc97037749"/>
      <w:bookmarkStart w:id="604" w:name="_Toc94020342"/>
      <w:bookmarkStart w:id="605" w:name="_Toc89426557"/>
      <w:bookmarkStart w:id="606" w:name="_Toc133434754"/>
      <w:bookmarkStart w:id="607" w:name="_Toc138693937"/>
      <w:bookmarkStart w:id="608" w:name="_Toc144388422"/>
      <w:r>
        <w:lastRenderedPageBreak/>
        <w:t>4.2.2.7</w:t>
      </w:r>
      <w:r>
        <w:tab/>
        <w:t>Nadrf_DataManagement_RetrievalUnsubscribe service operation</w:t>
      </w:r>
      <w:bookmarkEnd w:id="597"/>
      <w:bookmarkEnd w:id="598"/>
      <w:bookmarkEnd w:id="599"/>
      <w:bookmarkEnd w:id="600"/>
      <w:bookmarkEnd w:id="601"/>
      <w:bookmarkEnd w:id="602"/>
      <w:bookmarkEnd w:id="603"/>
      <w:bookmarkEnd w:id="604"/>
      <w:bookmarkEnd w:id="605"/>
      <w:bookmarkEnd w:id="606"/>
      <w:bookmarkEnd w:id="607"/>
      <w:bookmarkEnd w:id="608"/>
    </w:p>
    <w:p w14:paraId="7E009C69" w14:textId="77777777" w:rsidR="00E9750A" w:rsidRDefault="00A16F12">
      <w:pPr>
        <w:pStyle w:val="50"/>
      </w:pPr>
      <w:bookmarkStart w:id="609" w:name="_Toc94020343"/>
      <w:bookmarkStart w:id="610" w:name="_Toc89426558"/>
      <w:bookmarkStart w:id="611" w:name="_Toc97034873"/>
      <w:bookmarkStart w:id="612" w:name="_Toc112937872"/>
      <w:bookmarkStart w:id="613" w:name="_Toc100939959"/>
      <w:bookmarkStart w:id="614" w:name="_Toc97037750"/>
      <w:bookmarkStart w:id="615" w:name="_Toc104546825"/>
      <w:bookmarkStart w:id="616" w:name="_Toc114134629"/>
      <w:bookmarkStart w:id="617" w:name="_Toc120681568"/>
      <w:bookmarkStart w:id="618" w:name="_Toc133434755"/>
      <w:bookmarkStart w:id="619" w:name="_Toc138693938"/>
      <w:bookmarkStart w:id="620" w:name="_Toc144388423"/>
      <w:r>
        <w:t>4.2.2.7.1</w:t>
      </w:r>
      <w:r>
        <w:tab/>
        <w:t>General</w:t>
      </w:r>
      <w:bookmarkEnd w:id="609"/>
      <w:bookmarkEnd w:id="610"/>
      <w:bookmarkEnd w:id="611"/>
      <w:bookmarkEnd w:id="612"/>
      <w:bookmarkEnd w:id="613"/>
      <w:bookmarkEnd w:id="614"/>
      <w:bookmarkEnd w:id="615"/>
      <w:bookmarkEnd w:id="616"/>
      <w:bookmarkEnd w:id="617"/>
      <w:bookmarkEnd w:id="618"/>
      <w:bookmarkEnd w:id="619"/>
      <w:bookmarkEnd w:id="62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21" w:name="_Toc112937873"/>
      <w:bookmarkStart w:id="622" w:name="_Toc97037751"/>
      <w:bookmarkStart w:id="623" w:name="_Toc97034874"/>
      <w:bookmarkStart w:id="624" w:name="_Toc94020344"/>
      <w:bookmarkStart w:id="625" w:name="_Toc104546826"/>
      <w:bookmarkStart w:id="626" w:name="_Toc100939960"/>
      <w:bookmarkStart w:id="627" w:name="_Toc120681569"/>
      <w:bookmarkStart w:id="628" w:name="_Toc114134630"/>
      <w:bookmarkStart w:id="629" w:name="_Toc89426559"/>
      <w:bookmarkStart w:id="630" w:name="_Toc133434756"/>
      <w:bookmarkStart w:id="631" w:name="_Toc138693939"/>
      <w:bookmarkStart w:id="632" w:name="_Toc144388424"/>
      <w:r>
        <w:t>4.2.2.7.2</w:t>
      </w:r>
      <w:r>
        <w:tab/>
        <w:t>Requesting removal of retrieval subscription for data or analytics</w:t>
      </w:r>
      <w:bookmarkEnd w:id="621"/>
      <w:bookmarkEnd w:id="622"/>
      <w:bookmarkEnd w:id="623"/>
      <w:bookmarkEnd w:id="624"/>
      <w:bookmarkEnd w:id="625"/>
      <w:bookmarkEnd w:id="626"/>
      <w:bookmarkEnd w:id="627"/>
      <w:bookmarkEnd w:id="628"/>
      <w:bookmarkEnd w:id="629"/>
      <w:bookmarkEnd w:id="630"/>
      <w:bookmarkEnd w:id="631"/>
      <w:bookmarkEnd w:id="632"/>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5pt" o:ole="">
            <v:imagedata r:id="rId26" o:title=""/>
          </v:shape>
          <o:OLEObject Type="Embed" ProgID="Visio.Drawing.15" ShapeID="_x0000_i1033" DrawAspect="Content" ObjectID="_175613069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633" w:name="_Toc89426560"/>
      <w:bookmarkStart w:id="634" w:name="_Toc94020345"/>
      <w:bookmarkStart w:id="635" w:name="_Toc97034875"/>
      <w:bookmarkStart w:id="636" w:name="_Toc97037752"/>
      <w:bookmarkStart w:id="637" w:name="_Toc100939961"/>
      <w:bookmarkStart w:id="638" w:name="_Toc104546827"/>
      <w:bookmarkStart w:id="639" w:name="_Toc112937874"/>
      <w:bookmarkStart w:id="640" w:name="_Toc114134631"/>
      <w:bookmarkStart w:id="641" w:name="_Toc120681570"/>
      <w:bookmarkStart w:id="642" w:name="_Toc133434757"/>
      <w:bookmarkStart w:id="643" w:name="_Toc138693940"/>
      <w:bookmarkStart w:id="644" w:name="_Toc144388425"/>
      <w:r>
        <w:t>4.2.2.8</w:t>
      </w:r>
      <w:r>
        <w:tab/>
        <w:t>Nadrf_DataManagement_RetrievalNotify service operation</w:t>
      </w:r>
      <w:bookmarkEnd w:id="633"/>
      <w:bookmarkEnd w:id="634"/>
      <w:bookmarkEnd w:id="635"/>
      <w:bookmarkEnd w:id="636"/>
      <w:bookmarkEnd w:id="637"/>
      <w:bookmarkEnd w:id="638"/>
      <w:bookmarkEnd w:id="639"/>
      <w:bookmarkEnd w:id="640"/>
      <w:bookmarkEnd w:id="641"/>
      <w:bookmarkEnd w:id="642"/>
      <w:bookmarkEnd w:id="643"/>
      <w:bookmarkEnd w:id="644"/>
    </w:p>
    <w:p w14:paraId="57B7D282" w14:textId="77777777" w:rsidR="00E9750A" w:rsidRDefault="00A16F12">
      <w:pPr>
        <w:pStyle w:val="50"/>
      </w:pPr>
      <w:bookmarkStart w:id="645" w:name="_Toc89426561"/>
      <w:bookmarkStart w:id="646" w:name="_Toc94020346"/>
      <w:bookmarkStart w:id="647" w:name="_Toc97034876"/>
      <w:bookmarkStart w:id="648" w:name="_Toc97037753"/>
      <w:bookmarkStart w:id="649" w:name="_Toc100939962"/>
      <w:bookmarkStart w:id="650" w:name="_Toc104546828"/>
      <w:bookmarkStart w:id="651" w:name="_Toc112937875"/>
      <w:bookmarkStart w:id="652" w:name="_Toc114134632"/>
      <w:bookmarkStart w:id="653" w:name="_Toc120681571"/>
      <w:bookmarkStart w:id="654" w:name="_Toc133434758"/>
      <w:bookmarkStart w:id="655" w:name="_Toc138693941"/>
      <w:bookmarkStart w:id="656" w:name="_Toc144388426"/>
      <w:r>
        <w:t>4.2.2.8.1</w:t>
      </w:r>
      <w:r>
        <w:tab/>
        <w:t>General</w:t>
      </w:r>
      <w:bookmarkEnd w:id="645"/>
      <w:bookmarkEnd w:id="646"/>
      <w:bookmarkEnd w:id="647"/>
      <w:bookmarkEnd w:id="648"/>
      <w:bookmarkEnd w:id="649"/>
      <w:bookmarkEnd w:id="650"/>
      <w:bookmarkEnd w:id="651"/>
      <w:bookmarkEnd w:id="652"/>
      <w:bookmarkEnd w:id="653"/>
      <w:bookmarkEnd w:id="654"/>
      <w:bookmarkEnd w:id="655"/>
      <w:bookmarkEnd w:id="656"/>
    </w:p>
    <w:p w14:paraId="1E121D19" w14:textId="77777777" w:rsidR="00B22446" w:rsidRDefault="00B22446" w:rsidP="00B22446">
      <w:bookmarkStart w:id="657" w:name="_Toc89426562"/>
      <w:bookmarkStart w:id="658" w:name="_Toc94020347"/>
      <w:bookmarkStart w:id="659" w:name="_Toc97034877"/>
      <w:bookmarkStart w:id="660" w:name="_Toc97037754"/>
      <w:bookmarkStart w:id="661" w:name="_Toc100939963"/>
      <w:bookmarkStart w:id="662" w:name="_Toc104546829"/>
      <w:bookmarkStart w:id="663" w:name="_Toc112937876"/>
      <w:bookmarkStart w:id="664" w:name="_Toc114134633"/>
      <w:bookmarkStart w:id="665" w:name="_Toc120681572"/>
      <w:bookmarkStart w:id="66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667" w:name="_Toc138693942"/>
      <w:bookmarkStart w:id="668" w:name="_Toc144388427"/>
      <w:r>
        <w:t>4.2.2.8.2</w:t>
      </w:r>
      <w:r>
        <w:tab/>
        <w:t>Notification about subscribed data or analytics</w:t>
      </w:r>
      <w:bookmarkEnd w:id="657"/>
      <w:bookmarkEnd w:id="658"/>
      <w:bookmarkEnd w:id="659"/>
      <w:bookmarkEnd w:id="660"/>
      <w:bookmarkEnd w:id="661"/>
      <w:bookmarkEnd w:id="662"/>
      <w:bookmarkEnd w:id="663"/>
      <w:bookmarkEnd w:id="664"/>
      <w:bookmarkEnd w:id="665"/>
      <w:bookmarkEnd w:id="666"/>
      <w:bookmarkEnd w:id="667"/>
      <w:bookmarkEnd w:id="66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5pt" o:ole="">
            <v:imagedata r:id="rId28" o:title=""/>
          </v:shape>
          <o:OLEObject Type="Embed" ProgID="Visio.Drawing.15" ShapeID="_x0000_i1034" DrawAspect="Content" ObjectID="_175613069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669" w:name="_Toc89426563"/>
      <w:bookmarkStart w:id="670" w:name="_Toc94020348"/>
      <w:bookmarkStart w:id="671" w:name="_Toc97034878"/>
      <w:bookmarkStart w:id="672" w:name="_Toc97037755"/>
      <w:bookmarkStart w:id="673" w:name="_Toc100939964"/>
      <w:bookmarkStart w:id="674" w:name="_Toc104546830"/>
      <w:bookmarkStart w:id="675" w:name="_Toc112937877"/>
      <w:bookmarkStart w:id="676" w:name="_Toc114134634"/>
      <w:bookmarkStart w:id="677"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5pt;height:166.5pt" o:ole="">
            <v:imagedata r:id="rId30" o:title=""/>
          </v:shape>
          <o:OLEObject Type="Embed" ProgID="Visio.Drawing.15" ShapeID="_x0000_i1035" DrawAspect="Content" ObjectID="_1756130693"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678" w:name="_Toc133434760"/>
      <w:bookmarkStart w:id="679" w:name="_Toc138693943"/>
      <w:bookmarkStart w:id="680" w:name="_Toc144388428"/>
      <w:r>
        <w:lastRenderedPageBreak/>
        <w:t>4.2.2.9</w:t>
      </w:r>
      <w:r>
        <w:tab/>
        <w:t>Nadrf_DataManagement_Delete service operation</w:t>
      </w:r>
      <w:bookmarkEnd w:id="669"/>
      <w:bookmarkEnd w:id="670"/>
      <w:bookmarkEnd w:id="671"/>
      <w:bookmarkEnd w:id="672"/>
      <w:bookmarkEnd w:id="673"/>
      <w:bookmarkEnd w:id="674"/>
      <w:bookmarkEnd w:id="675"/>
      <w:bookmarkEnd w:id="676"/>
      <w:bookmarkEnd w:id="677"/>
      <w:bookmarkEnd w:id="678"/>
      <w:bookmarkEnd w:id="679"/>
      <w:bookmarkEnd w:id="680"/>
    </w:p>
    <w:p w14:paraId="7AE124AC" w14:textId="77777777" w:rsidR="00E9750A" w:rsidRDefault="00A16F12">
      <w:pPr>
        <w:pStyle w:val="50"/>
      </w:pPr>
      <w:bookmarkStart w:id="681" w:name="_Toc89426564"/>
      <w:bookmarkStart w:id="682" w:name="_Toc94020349"/>
      <w:bookmarkStart w:id="683" w:name="_Toc97034879"/>
      <w:bookmarkStart w:id="684" w:name="_Toc97037756"/>
      <w:bookmarkStart w:id="685" w:name="_Toc100939965"/>
      <w:bookmarkStart w:id="686" w:name="_Toc104546831"/>
      <w:bookmarkStart w:id="687" w:name="_Toc112937878"/>
      <w:bookmarkStart w:id="688" w:name="_Toc114134635"/>
      <w:bookmarkStart w:id="689" w:name="_Toc120681574"/>
      <w:bookmarkStart w:id="690" w:name="_Toc133434761"/>
      <w:bookmarkStart w:id="691" w:name="_Toc138693944"/>
      <w:bookmarkStart w:id="692" w:name="_Toc144388429"/>
      <w:r>
        <w:t>4.2.2.9.1</w:t>
      </w:r>
      <w:r>
        <w:tab/>
        <w:t>General</w:t>
      </w:r>
      <w:bookmarkEnd w:id="681"/>
      <w:bookmarkEnd w:id="682"/>
      <w:bookmarkEnd w:id="683"/>
      <w:bookmarkEnd w:id="684"/>
      <w:bookmarkEnd w:id="685"/>
      <w:bookmarkEnd w:id="686"/>
      <w:bookmarkEnd w:id="687"/>
      <w:bookmarkEnd w:id="688"/>
      <w:bookmarkEnd w:id="689"/>
      <w:bookmarkEnd w:id="690"/>
      <w:bookmarkEnd w:id="691"/>
      <w:bookmarkEnd w:id="692"/>
    </w:p>
    <w:p w14:paraId="2A48D96A" w14:textId="77777777" w:rsidR="00E9750A" w:rsidRDefault="00A16F12">
      <w:bookmarkStart w:id="693" w:name="_Hlk83722130"/>
      <w:r>
        <w:t>The Nadrf_DataManagement_Delete service operation is used by an NF service consumer to delete stored data or analytics.</w:t>
      </w:r>
      <w:bookmarkEnd w:id="693"/>
    </w:p>
    <w:p w14:paraId="47C985F5" w14:textId="77777777" w:rsidR="00E9750A" w:rsidRDefault="00A16F12">
      <w:pPr>
        <w:pStyle w:val="50"/>
      </w:pPr>
      <w:bookmarkStart w:id="694" w:name="_Toc89426565"/>
      <w:bookmarkStart w:id="695" w:name="_Toc94020350"/>
      <w:bookmarkStart w:id="696" w:name="_Toc97034880"/>
      <w:bookmarkStart w:id="697" w:name="_Toc97037757"/>
      <w:bookmarkStart w:id="698" w:name="_Toc100939966"/>
      <w:bookmarkStart w:id="699" w:name="_Toc104546832"/>
      <w:bookmarkStart w:id="700" w:name="_Toc112937879"/>
      <w:bookmarkStart w:id="701" w:name="_Toc114134636"/>
      <w:bookmarkStart w:id="702" w:name="_Toc120681575"/>
      <w:bookmarkStart w:id="703" w:name="_Toc133434762"/>
      <w:bookmarkStart w:id="704" w:name="_Toc138693945"/>
      <w:bookmarkStart w:id="705" w:name="_Toc144388430"/>
      <w:r>
        <w:t>4.2.2.9.2</w:t>
      </w:r>
      <w:r>
        <w:tab/>
        <w:t>Requesting removal of stored data or analytics</w:t>
      </w:r>
      <w:bookmarkEnd w:id="694"/>
      <w:bookmarkEnd w:id="695"/>
      <w:bookmarkEnd w:id="696"/>
      <w:bookmarkEnd w:id="697"/>
      <w:bookmarkEnd w:id="698"/>
      <w:bookmarkEnd w:id="699"/>
      <w:bookmarkEnd w:id="700"/>
      <w:bookmarkEnd w:id="701"/>
      <w:bookmarkEnd w:id="702"/>
      <w:bookmarkEnd w:id="703"/>
      <w:bookmarkEnd w:id="704"/>
      <w:bookmarkEnd w:id="705"/>
    </w:p>
    <w:bookmarkEnd w:id="417"/>
    <w:bookmarkEnd w:id="418"/>
    <w:bookmarkEnd w:id="419"/>
    <w:bookmarkEnd w:id="420"/>
    <w:bookmarkEnd w:id="421"/>
    <w:p w14:paraId="1924E8AA" w14:textId="77777777" w:rsidR="00E9750A" w:rsidRDefault="00A16F12">
      <w:r>
        <w:t xml:space="preserve">Figure 4.2.2.9.2-1 shows a scenario </w:t>
      </w:r>
      <w:bookmarkStart w:id="706" w:name="_Hlk83722186"/>
      <w:r>
        <w:t>where the NF service consumer sends a request to the ADRF to</w:t>
      </w:r>
      <w:bookmarkEnd w:id="706"/>
      <w:r>
        <w:t xml:space="preserve"> delete stored data or analytics.</w:t>
      </w:r>
    </w:p>
    <w:bookmarkStart w:id="707" w:name="_Hlk83638051"/>
    <w:p w14:paraId="37FE815F" w14:textId="77777777" w:rsidR="00E9750A" w:rsidRDefault="00A16F12">
      <w:pPr>
        <w:pStyle w:val="TH"/>
        <w:rPr>
          <w:lang w:eastAsia="zh-CN"/>
        </w:rPr>
      </w:pPr>
      <w:r>
        <w:object w:dxaOrig="9108" w:dyaOrig="2988" w14:anchorId="5B392AE8">
          <v:shape id="_x0000_i1036" type="#_x0000_t75" style="width:456pt;height:149.5pt" o:ole="">
            <v:imagedata r:id="rId32" o:title=""/>
          </v:shape>
          <o:OLEObject Type="Embed" ProgID="Visio.Drawing.15" ShapeID="_x0000_i1036" DrawAspect="Content" ObjectID="_1756130694" r:id="rId33"/>
        </w:object>
      </w:r>
      <w:bookmarkEnd w:id="707"/>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08" w:name="_Hlk83722371"/>
      <w:r>
        <w:t>representing an "Individual ADRF Data Store Record" resource, as shown in figure 4.2.2.9.2-1, step 1,</w:t>
      </w:r>
      <w:bookmarkEnd w:id="70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09" w:name="_Toc97034881"/>
      <w:bookmarkStart w:id="710" w:name="_Toc97037758"/>
      <w:bookmarkStart w:id="711" w:name="_Toc100939967"/>
      <w:bookmarkStart w:id="712" w:name="_Toc104546833"/>
      <w:bookmarkStart w:id="713" w:name="_Toc112937880"/>
      <w:bookmarkStart w:id="714" w:name="_Toc114134637"/>
      <w:bookmarkStart w:id="715" w:name="_Toc120681576"/>
      <w:bookmarkStart w:id="716" w:name="_Toc133434763"/>
      <w:bookmarkStart w:id="717" w:name="_Toc138693946"/>
      <w:bookmarkStart w:id="718" w:name="_Toc144388431"/>
      <w:bookmarkEnd w:id="422"/>
      <w:bookmarkEnd w:id="423"/>
      <w:bookmarkEnd w:id="424"/>
      <w:bookmarkEnd w:id="425"/>
      <w:bookmarkEnd w:id="426"/>
      <w:bookmarkEnd w:id="427"/>
      <w:bookmarkEnd w:id="428"/>
      <w:r>
        <w:t>4.2.2.9.3</w:t>
      </w:r>
      <w:r>
        <w:tab/>
        <w:t>Requesting removal of stored data or analytics using data or analytics specification</w:t>
      </w:r>
      <w:bookmarkEnd w:id="709"/>
      <w:bookmarkEnd w:id="710"/>
      <w:bookmarkEnd w:id="711"/>
      <w:bookmarkEnd w:id="712"/>
      <w:bookmarkEnd w:id="713"/>
      <w:bookmarkEnd w:id="714"/>
      <w:bookmarkEnd w:id="715"/>
      <w:bookmarkEnd w:id="716"/>
      <w:bookmarkEnd w:id="717"/>
      <w:bookmarkEnd w:id="718"/>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5pt;height:150.5pt" o:ole="">
            <v:imagedata r:id="rId34" o:title=""/>
          </v:shape>
          <o:OLEObject Type="Embed" ProgID="Visio.Drawing.15" ShapeID="_x0000_i1037" DrawAspect="Content" ObjectID="_1756130695"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719" w:name="_Toc144388432"/>
      <w:r>
        <w:t>4.3</w:t>
      </w:r>
      <w:r>
        <w:tab/>
        <w:t>Nadrf_ MLModelManagement Service</w:t>
      </w:r>
      <w:bookmarkEnd w:id="719"/>
    </w:p>
    <w:p w14:paraId="73738A6F" w14:textId="77777777" w:rsidR="00356552" w:rsidRDefault="00356552" w:rsidP="00356552">
      <w:pPr>
        <w:pStyle w:val="31"/>
      </w:pPr>
      <w:bookmarkStart w:id="720" w:name="_Toc144388433"/>
      <w:r>
        <w:t>4.3.1</w:t>
      </w:r>
      <w:r>
        <w:tab/>
        <w:t>Service Description</w:t>
      </w:r>
      <w:bookmarkEnd w:id="720"/>
    </w:p>
    <w:p w14:paraId="3292B9AA" w14:textId="77777777" w:rsidR="00356552" w:rsidRDefault="00356552" w:rsidP="00356552">
      <w:pPr>
        <w:pStyle w:val="41"/>
      </w:pPr>
      <w:bookmarkStart w:id="721" w:name="_Toc144388434"/>
      <w:r>
        <w:t>4.3.</w:t>
      </w:r>
      <w:r>
        <w:rPr>
          <w:lang w:eastAsia="zh-CN"/>
        </w:rPr>
        <w:t>1.1</w:t>
      </w:r>
      <w:r>
        <w:tab/>
      </w:r>
      <w:r>
        <w:rPr>
          <w:lang w:eastAsia="zh-CN"/>
        </w:rPr>
        <w:t>Overview</w:t>
      </w:r>
      <w:bookmarkEnd w:id="721"/>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41"/>
      </w:pPr>
      <w:bookmarkStart w:id="722" w:name="_Toc144388435"/>
      <w:r>
        <w:t>4.3.1.2</w:t>
      </w:r>
      <w:r>
        <w:tab/>
        <w:t>Service Architecture</w:t>
      </w:r>
      <w:bookmarkEnd w:id="722"/>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宋体"/>
        </w:rPr>
        <w:object w:dxaOrig="4800" w:dyaOrig="2160" w14:anchorId="7C62DBD3">
          <v:shape id="_x0000_i1038" type="#_x0000_t75" style="width:240pt;height:108pt" o:ole="">
            <v:imagedata r:id="rId36" o:title=""/>
          </v:shape>
          <o:OLEObject Type="Embed" ProgID="Visio.Drawing.15" ShapeID="_x0000_i1038" DrawAspect="Content" ObjectID="_1756130696"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宋体"/>
        </w:rPr>
        <w:object w:dxaOrig="5292" w:dyaOrig="2400" w14:anchorId="77982CA7">
          <v:shape id="_x0000_i1039" type="#_x0000_t75" style="width:264.5pt;height:120pt" o:ole="">
            <v:imagedata r:id="rId38" o:title=""/>
          </v:shape>
          <o:OLEObject Type="Embed" ProgID="Visio.Drawing.15" ShapeID="_x0000_i1039" DrawAspect="Content" ObjectID="_1756130697"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723" w:name="_Toc144388436"/>
      <w:r>
        <w:rPr>
          <w:lang w:val="en-US"/>
        </w:rPr>
        <w:t>4.3.</w:t>
      </w:r>
      <w:r>
        <w:rPr>
          <w:lang w:val="en-US" w:eastAsia="zh-CN"/>
        </w:rPr>
        <w:t>1.3</w:t>
      </w:r>
      <w:r>
        <w:rPr>
          <w:lang w:val="en-US"/>
        </w:rPr>
        <w:tab/>
        <w:t>Network Functions</w:t>
      </w:r>
      <w:bookmarkEnd w:id="723"/>
    </w:p>
    <w:p w14:paraId="27896FDA" w14:textId="77777777" w:rsidR="00356552" w:rsidRDefault="00356552" w:rsidP="00356552">
      <w:pPr>
        <w:pStyle w:val="50"/>
        <w:rPr>
          <w:lang w:eastAsia="zh-CN"/>
        </w:rPr>
      </w:pPr>
      <w:bookmarkStart w:id="724" w:name="_Toc144388437"/>
      <w:r>
        <w:t>4.3.</w:t>
      </w:r>
      <w:r>
        <w:rPr>
          <w:lang w:eastAsia="zh-CN"/>
        </w:rPr>
        <w:t>1.3.1</w:t>
      </w:r>
      <w:r>
        <w:tab/>
        <w:t>Analytics Data Repository Function (ADRF)</w:t>
      </w:r>
      <w:bookmarkEnd w:id="724"/>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bookmarkStart w:id="725" w:name="_Toc144388438"/>
      <w:r>
        <w:t>4.3.</w:t>
      </w:r>
      <w:r>
        <w:rPr>
          <w:lang w:eastAsia="zh-CN"/>
        </w:rPr>
        <w:t>1.3.2</w:t>
      </w:r>
      <w:r>
        <w:tab/>
      </w:r>
      <w:r>
        <w:rPr>
          <w:lang w:eastAsia="zh-CN"/>
        </w:rPr>
        <w:t>NF Service Consumers</w:t>
      </w:r>
      <w:bookmarkEnd w:id="725"/>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726" w:name="_Toc144388439"/>
      <w:r>
        <w:lastRenderedPageBreak/>
        <w:t>4.3.2</w:t>
      </w:r>
      <w:r>
        <w:tab/>
        <w:t>Service Operations</w:t>
      </w:r>
      <w:bookmarkEnd w:id="726"/>
    </w:p>
    <w:p w14:paraId="7C9BC013" w14:textId="77777777" w:rsidR="00356552" w:rsidRDefault="00356552" w:rsidP="00356552">
      <w:pPr>
        <w:pStyle w:val="41"/>
      </w:pPr>
      <w:bookmarkStart w:id="727" w:name="_Toc144388440"/>
      <w:r>
        <w:t>4.3.2.1</w:t>
      </w:r>
      <w:r>
        <w:tab/>
        <w:t>Introduction</w:t>
      </w:r>
      <w:bookmarkEnd w:id="727"/>
    </w:p>
    <w:p w14:paraId="7E24A4CA"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56552" w14:paraId="0A452267" w14:textId="77777777" w:rsidTr="00356552">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ED2DE61" w14:textId="77777777" w:rsidR="00356552" w:rsidRDefault="00356552">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5AAA18F6" w14:textId="77777777" w:rsidR="00356552" w:rsidRDefault="00356552">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4A8C7A85" w14:textId="77777777" w:rsidR="00356552" w:rsidRDefault="00356552">
            <w:pPr>
              <w:pStyle w:val="TAH"/>
            </w:pPr>
            <w:r>
              <w:t>Initiated by</w:t>
            </w:r>
          </w:p>
        </w:tc>
      </w:tr>
      <w:tr w:rsidR="00356552" w14:paraId="42614BF2" w14:textId="77777777" w:rsidTr="00356552">
        <w:trPr>
          <w:cantSplit/>
        </w:trPr>
        <w:tc>
          <w:tcPr>
            <w:tcW w:w="3235" w:type="dxa"/>
            <w:tcBorders>
              <w:top w:val="single" w:sz="6" w:space="0" w:color="auto"/>
              <w:left w:val="single" w:sz="6" w:space="0" w:color="auto"/>
              <w:bottom w:val="single" w:sz="6" w:space="0" w:color="auto"/>
              <w:right w:val="single" w:sz="6" w:space="0" w:color="auto"/>
            </w:tcBorders>
            <w:hideMark/>
          </w:tcPr>
          <w:p w14:paraId="194573FB" w14:textId="77777777" w:rsidR="00356552" w:rsidRDefault="00356552">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187F1E41" w14:textId="77777777" w:rsidR="00356552" w:rsidRDefault="00356552">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5FB874AF" w14:textId="77777777" w:rsidR="00356552" w:rsidRDefault="00356552">
            <w:pPr>
              <w:pStyle w:val="TAL"/>
            </w:pPr>
            <w:r>
              <w:t>NF service consumer (NWDAF)</w:t>
            </w:r>
          </w:p>
        </w:tc>
      </w:tr>
      <w:tr w:rsidR="00356552" w14:paraId="1964B558" w14:textId="77777777" w:rsidTr="00356552">
        <w:trPr>
          <w:cantSplit/>
        </w:trPr>
        <w:tc>
          <w:tcPr>
            <w:tcW w:w="3235" w:type="dxa"/>
            <w:tcBorders>
              <w:top w:val="single" w:sz="6" w:space="0" w:color="auto"/>
              <w:left w:val="single" w:sz="6" w:space="0" w:color="auto"/>
              <w:bottom w:val="single" w:sz="6" w:space="0" w:color="auto"/>
              <w:right w:val="single" w:sz="6" w:space="0" w:color="auto"/>
            </w:tcBorders>
            <w:hideMark/>
          </w:tcPr>
          <w:p w14:paraId="29AB4BBF" w14:textId="77777777" w:rsidR="00356552" w:rsidRDefault="00356552">
            <w:pPr>
              <w:pStyle w:val="TAL"/>
            </w:pPr>
            <w:r>
              <w:t>Nadrf_MLModelManagement_Retrieval</w:t>
            </w:r>
          </w:p>
        </w:tc>
        <w:tc>
          <w:tcPr>
            <w:tcW w:w="4395" w:type="dxa"/>
            <w:tcBorders>
              <w:top w:val="single" w:sz="6" w:space="0" w:color="auto"/>
              <w:left w:val="single" w:sz="6" w:space="0" w:color="auto"/>
              <w:bottom w:val="single" w:sz="6" w:space="0" w:color="auto"/>
              <w:right w:val="single" w:sz="6" w:space="0" w:color="auto"/>
            </w:tcBorders>
            <w:hideMark/>
          </w:tcPr>
          <w:p w14:paraId="2B85A725" w14:textId="77777777" w:rsidR="00356552" w:rsidRDefault="00356552">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4169F83B" w14:textId="77777777" w:rsidR="00356552" w:rsidRDefault="00356552">
            <w:pPr>
              <w:pStyle w:val="TAL"/>
            </w:pPr>
            <w:r>
              <w:t>NF service consumer (NWDAF)</w:t>
            </w:r>
          </w:p>
        </w:tc>
      </w:tr>
      <w:tr w:rsidR="00356552" w14:paraId="613802B1" w14:textId="77777777" w:rsidTr="00356552">
        <w:trPr>
          <w:cantSplit/>
        </w:trPr>
        <w:tc>
          <w:tcPr>
            <w:tcW w:w="3235" w:type="dxa"/>
            <w:tcBorders>
              <w:top w:val="single" w:sz="6" w:space="0" w:color="auto"/>
              <w:left w:val="single" w:sz="6" w:space="0" w:color="auto"/>
              <w:bottom w:val="single" w:sz="6" w:space="0" w:color="auto"/>
              <w:right w:val="single" w:sz="6" w:space="0" w:color="auto"/>
            </w:tcBorders>
            <w:hideMark/>
          </w:tcPr>
          <w:p w14:paraId="478DB681" w14:textId="77777777" w:rsidR="00356552" w:rsidRDefault="00356552">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29F3BEC" w14:textId="77777777" w:rsidR="00356552" w:rsidRDefault="00356552">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51CA8408" w14:textId="77777777" w:rsidR="00356552" w:rsidRDefault="00356552">
            <w:pPr>
              <w:pStyle w:val="TAL"/>
            </w:pPr>
            <w:r>
              <w:t>NF service consumer (NWDAF)</w:t>
            </w:r>
          </w:p>
        </w:tc>
      </w:tr>
    </w:tbl>
    <w:p w14:paraId="3CCC2DB2" w14:textId="77777777" w:rsidR="00356552" w:rsidRDefault="00356552" w:rsidP="00356552"/>
    <w:p w14:paraId="0001E700" w14:textId="77777777" w:rsidR="00356552" w:rsidRDefault="00356552" w:rsidP="00356552">
      <w:pPr>
        <w:pStyle w:val="41"/>
      </w:pPr>
      <w:bookmarkStart w:id="728" w:name="_Toc144388441"/>
      <w:r>
        <w:t>4.3.2.2</w:t>
      </w:r>
      <w:r>
        <w:tab/>
        <w:t>Nadrf_</w:t>
      </w:r>
      <w:bookmarkStart w:id="729" w:name="_Hlk138939161"/>
      <w:r>
        <w:t>MLModelManagement</w:t>
      </w:r>
      <w:bookmarkEnd w:id="729"/>
      <w:r>
        <w:t>_StorageRequest service operation</w:t>
      </w:r>
      <w:bookmarkEnd w:id="728"/>
    </w:p>
    <w:p w14:paraId="64079C9A" w14:textId="77777777" w:rsidR="00356552" w:rsidRDefault="00356552" w:rsidP="00356552">
      <w:pPr>
        <w:pStyle w:val="50"/>
      </w:pPr>
      <w:bookmarkStart w:id="730" w:name="_Toc144388442"/>
      <w:r>
        <w:t>4.3.2.2.1</w:t>
      </w:r>
      <w:r>
        <w:tab/>
        <w:t>General</w:t>
      </w:r>
      <w:bookmarkEnd w:id="730"/>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731" w:name="_Toc144388443"/>
      <w:r>
        <w:t>4.3.2.2.2</w:t>
      </w:r>
      <w:r>
        <w:tab/>
        <w:t>Request Storage of ML model(s)</w:t>
      </w:r>
      <w:bookmarkEnd w:id="731"/>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宋体"/>
        </w:rPr>
        <w:object w:dxaOrig="10116" w:dyaOrig="3336" w14:anchorId="23F5FE60">
          <v:shape id="_x0000_i1040" type="#_x0000_t75" style="width:506pt;height:167pt" o:ole="">
            <v:imagedata r:id="rId40" o:title=""/>
          </v:shape>
          <o:OLEObject Type="Embed" ProgID="Visio.Drawing.15" ShapeID="_x0000_i1040" DrawAspect="Content" ObjectID="_1756130698" r:id="rId41"/>
        </w:object>
      </w:r>
    </w:p>
    <w:p w14:paraId="11E0B0CE" w14:textId="77777777" w:rsidR="00356552" w:rsidRDefault="00356552" w:rsidP="00356552">
      <w:pPr>
        <w:pStyle w:val="TF"/>
      </w:pPr>
      <w:r>
        <w:t>Figure 4.3.2.2.2-1: NF service consumer requesting to store ML model(s)</w:t>
      </w:r>
    </w:p>
    <w:p w14:paraId="73EB818F" w14:textId="77777777" w:rsidR="00356552" w:rsidRDefault="00356552" w:rsidP="00356552">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the MLModelInfo data structure in the "mlModelInfo" attribute. The MLModelInfo data structure shall include the unique ML model identifier within the "modelUniqueId" attribute, the address of the ML model within the "mlFileAddr" attribute, and the storage size required for each of the ML model(s) in the "mlStorageSize" attribute.</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t>-</w:t>
      </w:r>
      <w:r>
        <w:tab/>
        <w:t>create a new ML model store record;</w:t>
      </w:r>
    </w:p>
    <w:p w14:paraId="1E8A2523" w14:textId="77777777" w:rsidR="00356552" w:rsidRDefault="00356552" w:rsidP="00356552">
      <w:pPr>
        <w:pStyle w:val="B1"/>
      </w:pPr>
      <w:r>
        <w:lastRenderedPageBreak/>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7C744083" w14:textId="77777777" w:rsidR="00356552" w:rsidRDefault="00356552" w:rsidP="00356552">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The ADRF shall include the MLModelInfo data structure in the "mlModelInfo" attribute with the unique ML model identifier in the "modelUniqueId" attribute and the ML model address in "mlFileAddr" attribute within the HTTP POST response. The ADRF may include a Location HTTP header field. The Location header field shall contain the URI of the created record i.e. "{apiRoot}/nadrf- mlmodelmanagement/&lt;apiVersion&gt;/mlmodel-store-records/{storeTransId}".</w:t>
      </w:r>
    </w:p>
    <w:p w14:paraId="12DBCCBE" w14:textId="77777777" w:rsidR="00356552" w:rsidRDefault="00356552" w:rsidP="00356552">
      <w:r>
        <w:t>If an error occurs when processing the HTTP POST request, the ADRF shall send an HTTP error response as specified in clause 5.2.6.</w:t>
      </w:r>
    </w:p>
    <w:p w14:paraId="154A3EE9" w14:textId="77777777" w:rsidR="00356552" w:rsidRDefault="00356552" w:rsidP="00356552">
      <w:pPr>
        <w:pStyle w:val="41"/>
      </w:pPr>
      <w:bookmarkStart w:id="732" w:name="_Toc144388444"/>
      <w:r>
        <w:t>4.3.2.3</w:t>
      </w:r>
      <w:r>
        <w:tab/>
        <w:t>Nadrf_MLModelManagement_Retrieval service operation</w:t>
      </w:r>
      <w:bookmarkEnd w:id="732"/>
    </w:p>
    <w:p w14:paraId="5C5C38B9" w14:textId="77777777" w:rsidR="00356552" w:rsidRDefault="00356552" w:rsidP="00356552">
      <w:pPr>
        <w:pStyle w:val="50"/>
      </w:pPr>
      <w:bookmarkStart w:id="733" w:name="_Toc144388445"/>
      <w:r>
        <w:t>4.3.2.3.1</w:t>
      </w:r>
      <w:r>
        <w:tab/>
        <w:t>General</w:t>
      </w:r>
      <w:bookmarkEnd w:id="733"/>
    </w:p>
    <w:p w14:paraId="58F9075E" w14:textId="77777777" w:rsidR="00356552" w:rsidRDefault="00356552" w:rsidP="00356552">
      <w:r>
        <w:t xml:space="preserve">The Nadrf_MLModelManagement_Retrieval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734" w:name="_Toc144388446"/>
      <w:r>
        <w:t>4.3.2.3.2</w:t>
      </w:r>
      <w:r>
        <w:tab/>
        <w:t>Request and get stored ML model(s) from ADRF ML Model Store</w:t>
      </w:r>
      <w:bookmarkEnd w:id="734"/>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宋体"/>
        </w:rPr>
        <w:object w:dxaOrig="10104" w:dyaOrig="3312" w14:anchorId="2F2C7E85">
          <v:shape id="_x0000_i1041" type="#_x0000_t75" style="width:505pt;height:165.5pt" o:ole="">
            <v:imagedata r:id="rId42" o:title=""/>
          </v:shape>
          <o:OLEObject Type="Embed" ProgID="Visio.Drawing.15" ShapeID="_x0000_i1041" DrawAspect="Content" ObjectID="_1756130699"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3D9129C0" w14:textId="77777777" w:rsidR="00356552" w:rsidRDefault="00356552" w:rsidP="00356552">
      <w:r>
        <w:t xml:space="preserve">The NF service consumer shall invoke the Nadrf_MLModelManagement_Retrieval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04FB76CE" w14:textId="77777777" w:rsidR="00356552" w:rsidRDefault="00356552" w:rsidP="00356552">
      <w:r>
        <w:t>Upon the reception of the HTTP GET request, the ADRF shall:</w:t>
      </w:r>
    </w:p>
    <w:p w14:paraId="3E097E53" w14:textId="77777777" w:rsidR="00356552" w:rsidRDefault="00356552" w:rsidP="00356552">
      <w:pPr>
        <w:pStyle w:val="B1"/>
      </w:pPr>
      <w:r>
        <w:t>-</w:t>
      </w:r>
      <w:r>
        <w:tab/>
        <w:t>find the ML model(s) according to the requested parameters.</w:t>
      </w:r>
    </w:p>
    <w:p w14:paraId="0D40068E" w14:textId="77777777" w:rsidR="00356552" w:rsidRDefault="00356552" w:rsidP="00356552">
      <w:r>
        <w:t xml:space="preserve">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6C48253D" w14:textId="77777777" w:rsidR="00356552" w:rsidRDefault="00356552" w:rsidP="00356552">
      <w:r>
        <w:t>If non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735" w:name="_Toc144388447"/>
      <w:r>
        <w:t>4.3.2.4</w:t>
      </w:r>
      <w:r>
        <w:tab/>
        <w:t>Nadrf_MLModelManagement_Delete service operation</w:t>
      </w:r>
      <w:bookmarkEnd w:id="735"/>
    </w:p>
    <w:p w14:paraId="1BB68217" w14:textId="77777777" w:rsidR="00356552" w:rsidRDefault="00356552" w:rsidP="00356552">
      <w:pPr>
        <w:pStyle w:val="50"/>
      </w:pPr>
      <w:bookmarkStart w:id="736" w:name="_Toc144388448"/>
      <w:r>
        <w:t>4.3.2.4.1</w:t>
      </w:r>
      <w:r>
        <w:tab/>
        <w:t>General</w:t>
      </w:r>
      <w:bookmarkEnd w:id="736"/>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737" w:name="_Toc144388449"/>
      <w:r>
        <w:t>4.3.2.4.2</w:t>
      </w:r>
      <w:r>
        <w:tab/>
        <w:t>Requesting removal of stored ML model(s)</w:t>
      </w:r>
      <w:bookmarkEnd w:id="737"/>
    </w:p>
    <w:p w14:paraId="2A1EB4CB" w14:textId="77777777" w:rsidR="00356552" w:rsidRDefault="00356552" w:rsidP="00356552">
      <w:r>
        <w:t>Figure 4.3.2.4.2-1 shows a scenario where the NF service consumer sends a request to the ADRF to delete stored ML model(s).</w:t>
      </w:r>
    </w:p>
    <w:p w14:paraId="770A9A4C" w14:textId="77777777" w:rsidR="00356552" w:rsidRDefault="00356552" w:rsidP="00356552">
      <w:pPr>
        <w:pStyle w:val="TH"/>
        <w:rPr>
          <w:lang w:eastAsia="zh-CN"/>
        </w:rPr>
      </w:pPr>
      <w:r>
        <w:rPr>
          <w:rFonts w:eastAsia="宋体"/>
        </w:rPr>
        <w:object w:dxaOrig="10116" w:dyaOrig="3312" w14:anchorId="58FE7F65">
          <v:shape id="_x0000_i1042" type="#_x0000_t75" style="width:506pt;height:165.5pt" o:ole="">
            <v:imagedata r:id="rId44" o:title=""/>
          </v:shape>
          <o:OLEObject Type="Embed" ProgID="Visio.Drawing.15" ShapeID="_x0000_i1042" DrawAspect="Content" ObjectID="_1756130700" r:id="rId45"/>
        </w:object>
      </w:r>
    </w:p>
    <w:p w14:paraId="6CCE4B8B" w14:textId="77777777" w:rsidR="00356552" w:rsidRDefault="00356552" w:rsidP="00356552">
      <w:pPr>
        <w:pStyle w:val="TF"/>
      </w:pPr>
      <w:r>
        <w:t>Figure 4.3.2.4.2-1: NF service consumer requesting to remove stored ML model(s)</w:t>
      </w:r>
    </w:p>
    <w:p w14:paraId="4135101A" w14:textId="77777777" w:rsidR="00356552" w:rsidRDefault="00356552" w:rsidP="00356552">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2BB791FC" w14:textId="77777777" w:rsidR="00356552" w:rsidRDefault="00356552" w:rsidP="00356552">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C683089" w14:textId="77777777" w:rsidR="00356552" w:rsidRDefault="00356552" w:rsidP="00356552">
      <w:pPr>
        <w:pStyle w:val="B1"/>
      </w:pPr>
      <w:r>
        <w:t>-</w:t>
      </w:r>
      <w:r>
        <w:tab/>
        <w:t>remove the storage transaction corresponding stored ML model record;</w:t>
      </w:r>
    </w:p>
    <w:p w14:paraId="041AD642" w14:textId="77777777" w:rsidR="00356552" w:rsidRDefault="00356552" w:rsidP="00356552">
      <w:pPr>
        <w:pStyle w:val="B1"/>
      </w:pPr>
      <w:r>
        <w:t>-</w:t>
      </w:r>
      <w:r>
        <w:tab/>
        <w:t>respond</w:t>
      </w:r>
      <w:r>
        <w:rPr>
          <w:rFonts w:eastAsia="Batang"/>
        </w:rPr>
        <w:t xml:space="preserve"> </w:t>
      </w:r>
      <w:r>
        <w:t>with HTTP "204 No Content" status code.</w:t>
      </w:r>
    </w:p>
    <w:p w14:paraId="149A5754" w14:textId="77777777" w:rsidR="00356552" w:rsidRDefault="00356552" w:rsidP="00356552">
      <w:r>
        <w:t>If errors occur when processing the HTTP DELETE request, the ADRF shall send an HTTP error response as specified in clause 5.2.7.</w:t>
      </w:r>
    </w:p>
    <w:p w14:paraId="0014F195" w14:textId="77777777" w:rsidR="00356552" w:rsidRDefault="00356552" w:rsidP="0035655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3E84A038" w14:textId="77777777" w:rsidR="00356552" w:rsidRDefault="00356552" w:rsidP="00356552">
      <w:pPr>
        <w:pStyle w:val="50"/>
      </w:pPr>
      <w:bookmarkStart w:id="738" w:name="_Toc144388450"/>
      <w:r>
        <w:t>4.3.2.4.3</w:t>
      </w:r>
      <w:r>
        <w:tab/>
        <w:t>Requesting removal of stored ML model(s) using unique ML model identifier</w:t>
      </w:r>
      <w:bookmarkEnd w:id="738"/>
    </w:p>
    <w:p w14:paraId="01035BF1" w14:textId="77777777" w:rsidR="00356552" w:rsidRDefault="00356552" w:rsidP="00356552">
      <w:r>
        <w:t>Figure 4.3.2.4.3-1 shows a scenario where the NF service consumer sends a request to the ADRF to delete stored ML model(s) based on the unique ML model identifier.</w:t>
      </w:r>
    </w:p>
    <w:p w14:paraId="78EAD442" w14:textId="77777777" w:rsidR="00356552" w:rsidRDefault="00356552" w:rsidP="00356552">
      <w:pPr>
        <w:pStyle w:val="TH"/>
        <w:rPr>
          <w:lang w:eastAsia="zh-CN"/>
        </w:rPr>
      </w:pPr>
      <w:r>
        <w:rPr>
          <w:rFonts w:eastAsia="宋体"/>
        </w:rPr>
        <w:object w:dxaOrig="10092" w:dyaOrig="3312" w14:anchorId="366A1FAE">
          <v:shape id="_x0000_i1043" type="#_x0000_t75" style="width:504.5pt;height:165.5pt" o:ole="">
            <v:imagedata r:id="rId46" o:title=""/>
          </v:shape>
          <o:OLEObject Type="Embed" ProgID="Visio.Drawing.15" ShapeID="_x0000_i1043" DrawAspect="Content" ObjectID="_1756130701" r:id="rId47"/>
        </w:object>
      </w:r>
    </w:p>
    <w:p w14:paraId="63DDF285" w14:textId="77777777" w:rsidR="00356552" w:rsidRDefault="00356552" w:rsidP="00356552">
      <w:pPr>
        <w:pStyle w:val="TF"/>
      </w:pPr>
      <w:r>
        <w:t>Figure 4.3.2.4.3-1: NF service consumer requesting to remove stored ML model(s)</w:t>
      </w:r>
    </w:p>
    <w:p w14:paraId="54ADB826" w14:textId="77777777" w:rsidR="00356552" w:rsidRDefault="00356552" w:rsidP="00356552">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unique ML model identifier in the "modelUniqueId" attribute.</w:t>
      </w:r>
    </w:p>
    <w:p w14:paraId="277E6FDC" w14:textId="77777777" w:rsidR="00356552" w:rsidRDefault="00356552" w:rsidP="00356552">
      <w:r>
        <w:t>Upon the reception of an HTTP POST request with "{apiRoot}/nadrf-mlmodelmanagement/&lt;apiVersion&gt;/remove-stored-mlmodel" as URI, if the ADRF successfully processed and accepted the received HTTP POST request, the ADRF shall respond</w:t>
      </w:r>
      <w:r>
        <w:rPr>
          <w:rFonts w:eastAsia="Batang"/>
        </w:rPr>
        <w:t xml:space="preserve"> </w:t>
      </w:r>
      <w:r>
        <w:t>with HTTP "204 No Content" status. The ADRF shall remove any stored ML model(s) that match the unique ML model identifier received in the request.</w:t>
      </w:r>
    </w:p>
    <w:p w14:paraId="38960D89" w14:textId="77777777" w:rsidR="00356552" w:rsidRDefault="00356552" w:rsidP="00356552">
      <w:r>
        <w:t>If errors occur when processing the HTTP POST request, the ADRF shall send an HTTP error response as specified in clause 5.2.7.</w:t>
      </w:r>
    </w:p>
    <w:p w14:paraId="0B37AE16" w14:textId="77777777" w:rsidR="00E9750A" w:rsidRDefault="00A16F12">
      <w:pPr>
        <w:pStyle w:val="1"/>
      </w:pPr>
      <w:bookmarkStart w:id="739" w:name="_Toc510696597"/>
      <w:bookmarkStart w:id="740" w:name="_Toc35971389"/>
      <w:bookmarkStart w:id="741" w:name="_Toc36812120"/>
      <w:bookmarkStart w:id="742" w:name="_Toc72766434"/>
      <w:bookmarkStart w:id="743" w:name="_Toc72767001"/>
      <w:bookmarkStart w:id="744" w:name="_Toc73042453"/>
      <w:bookmarkStart w:id="745" w:name="_Toc81242797"/>
      <w:bookmarkStart w:id="746" w:name="_Toc89426566"/>
      <w:bookmarkStart w:id="747" w:name="_Toc94020351"/>
      <w:bookmarkStart w:id="748" w:name="_Toc97034882"/>
      <w:bookmarkStart w:id="749" w:name="_Toc97037759"/>
      <w:bookmarkStart w:id="750" w:name="_Toc100939968"/>
      <w:bookmarkStart w:id="751" w:name="_Toc104546834"/>
      <w:bookmarkStart w:id="752" w:name="_Toc112937881"/>
      <w:bookmarkStart w:id="753" w:name="_Toc114134638"/>
      <w:bookmarkStart w:id="754" w:name="_Toc120681577"/>
      <w:bookmarkStart w:id="755" w:name="_Toc133434764"/>
      <w:bookmarkStart w:id="756" w:name="_Toc138693947"/>
      <w:bookmarkStart w:id="757" w:name="_Toc144388451"/>
      <w:r>
        <w:t>5</w:t>
      </w:r>
      <w:r>
        <w:tab/>
        <w:t>API Definitions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21E4BDF" w14:textId="77777777" w:rsidR="00E9750A" w:rsidRDefault="00A16F12">
      <w:pPr>
        <w:pStyle w:val="21"/>
      </w:pPr>
      <w:bookmarkStart w:id="758" w:name="_Toc72766435"/>
      <w:bookmarkStart w:id="759" w:name="_Toc72767002"/>
      <w:bookmarkStart w:id="760" w:name="_Toc73042454"/>
      <w:bookmarkStart w:id="761" w:name="_Toc81242798"/>
      <w:bookmarkStart w:id="762" w:name="_Toc89426567"/>
      <w:bookmarkStart w:id="763" w:name="_Toc94020352"/>
      <w:bookmarkStart w:id="764" w:name="_Toc97034883"/>
      <w:bookmarkStart w:id="765" w:name="_Toc97037760"/>
      <w:bookmarkStart w:id="766" w:name="_Toc100939969"/>
      <w:bookmarkStart w:id="767" w:name="_Toc104546835"/>
      <w:bookmarkStart w:id="768" w:name="_Toc112937882"/>
      <w:bookmarkStart w:id="769" w:name="_Toc114134639"/>
      <w:bookmarkStart w:id="770" w:name="_Toc120681578"/>
      <w:bookmarkStart w:id="771" w:name="_Toc133434765"/>
      <w:bookmarkStart w:id="772" w:name="_Toc138693948"/>
      <w:bookmarkStart w:id="773" w:name="_Toc144388452"/>
      <w:bookmarkStart w:id="774" w:name="_Toc510696649"/>
      <w:bookmarkStart w:id="775" w:name="_Hlk530142087"/>
      <w:r>
        <w:t>5.1</w:t>
      </w:r>
      <w:r>
        <w:tab/>
        <w:t>Nadrf_DataManagement Service API</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F51931A" w14:textId="77777777" w:rsidR="00E9750A" w:rsidRDefault="00A16F12">
      <w:pPr>
        <w:pStyle w:val="31"/>
      </w:pPr>
      <w:bookmarkStart w:id="776" w:name="_Toc72766436"/>
      <w:bookmarkStart w:id="777" w:name="_Toc72767003"/>
      <w:bookmarkStart w:id="778" w:name="_Toc73042455"/>
      <w:bookmarkStart w:id="779" w:name="_Toc81242799"/>
      <w:bookmarkStart w:id="780" w:name="_Toc89426568"/>
      <w:bookmarkStart w:id="781" w:name="_Toc94020353"/>
      <w:bookmarkStart w:id="782" w:name="_Toc97034884"/>
      <w:bookmarkStart w:id="783" w:name="_Toc97037761"/>
      <w:bookmarkStart w:id="784" w:name="_Toc100939970"/>
      <w:bookmarkStart w:id="785" w:name="_Toc104546836"/>
      <w:bookmarkStart w:id="786" w:name="_Toc112937883"/>
      <w:bookmarkStart w:id="787" w:name="_Toc114134640"/>
      <w:bookmarkStart w:id="788" w:name="_Toc120681579"/>
      <w:bookmarkStart w:id="789" w:name="_Toc133434766"/>
      <w:bookmarkStart w:id="790" w:name="_Toc138693949"/>
      <w:bookmarkStart w:id="791" w:name="_Toc144388453"/>
      <w:r>
        <w:t>5.1.1</w:t>
      </w:r>
      <w:r>
        <w:tab/>
        <w:t>Introduction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78509A9" w14:textId="77777777" w:rsidR="00E9750A" w:rsidRDefault="00A16F12">
      <w:pPr>
        <w:rPr>
          <w:lang w:eastAsia="zh-CN"/>
        </w:rPr>
      </w:pPr>
      <w:bookmarkStart w:id="792" w:name="_Toc72766437"/>
      <w:bookmarkStart w:id="793" w:name="_Toc72767004"/>
      <w:bookmarkStart w:id="794" w:name="_Toc73042456"/>
      <w:bookmarkStart w:id="795" w:name="_Toc81242800"/>
      <w:bookmarkStart w:id="796" w:name="_Toc89426569"/>
      <w:bookmarkStart w:id="797" w:name="_Toc94020354"/>
      <w:bookmarkStart w:id="798" w:name="_Toc97034885"/>
      <w:bookmarkStart w:id="799" w:name="_Toc97037762"/>
      <w:bookmarkStart w:id="800" w:name="_Toc100939971"/>
      <w:bookmarkStart w:id="801" w:name="_Toc104546837"/>
      <w:bookmarkStart w:id="802" w:name="_Toc112937884"/>
      <w:bookmarkStart w:id="803"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804" w:name="_Toc120681580"/>
      <w:bookmarkStart w:id="805" w:name="_Toc133434767"/>
      <w:bookmarkStart w:id="806" w:name="_Toc138693950"/>
      <w:bookmarkStart w:id="807" w:name="_Toc144388454"/>
      <w:r>
        <w:lastRenderedPageBreak/>
        <w:t>5.1.2</w:t>
      </w:r>
      <w:r>
        <w:tab/>
        <w:t>Usage of HTTP</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74F5FB5" w14:textId="77777777" w:rsidR="00E9750A" w:rsidRDefault="00A16F12">
      <w:pPr>
        <w:pStyle w:val="41"/>
      </w:pPr>
      <w:bookmarkStart w:id="808" w:name="_Toc97037763"/>
      <w:bookmarkStart w:id="809" w:name="_Toc104546838"/>
      <w:bookmarkStart w:id="810" w:name="_Toc94020355"/>
      <w:bookmarkStart w:id="811" w:name="_Toc120681581"/>
      <w:bookmarkStart w:id="812" w:name="_Toc72767005"/>
      <w:bookmarkStart w:id="813" w:name="_Toc100939972"/>
      <w:bookmarkStart w:id="814" w:name="_Toc114134642"/>
      <w:bookmarkStart w:id="815" w:name="_Toc97034886"/>
      <w:bookmarkStart w:id="816" w:name="_Toc81242801"/>
      <w:bookmarkStart w:id="817" w:name="_Toc89426570"/>
      <w:bookmarkStart w:id="818" w:name="_Toc73042457"/>
      <w:bookmarkStart w:id="819" w:name="_Toc72766438"/>
      <w:bookmarkStart w:id="820" w:name="_Toc112937885"/>
      <w:bookmarkStart w:id="821" w:name="_Toc133434768"/>
      <w:bookmarkStart w:id="822" w:name="_Toc138693951"/>
      <w:bookmarkStart w:id="823" w:name="_Toc144388455"/>
      <w:r>
        <w:t>5.1.2.1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824" w:name="_Toc120681582"/>
      <w:bookmarkStart w:id="825" w:name="_Toc100939973"/>
      <w:bookmarkStart w:id="826" w:name="_Toc104546839"/>
      <w:bookmarkStart w:id="827" w:name="_Toc112937886"/>
      <w:bookmarkStart w:id="828" w:name="_Toc114134643"/>
      <w:bookmarkStart w:id="829" w:name="_Toc94020356"/>
      <w:bookmarkStart w:id="830" w:name="_Toc97034887"/>
      <w:bookmarkStart w:id="831" w:name="_Toc97037764"/>
      <w:bookmarkStart w:id="832" w:name="_Toc73042458"/>
      <w:bookmarkStart w:id="833" w:name="_Toc81242802"/>
      <w:bookmarkStart w:id="834" w:name="_Toc89426571"/>
      <w:bookmarkStart w:id="835" w:name="_Toc72766439"/>
      <w:bookmarkStart w:id="836" w:name="_Toc72767006"/>
      <w:bookmarkStart w:id="837" w:name="_Toc133434769"/>
      <w:bookmarkStart w:id="838" w:name="_Toc138693952"/>
      <w:bookmarkStart w:id="839" w:name="_Toc144388456"/>
      <w:r>
        <w:t>5.1.2.2</w:t>
      </w:r>
      <w:r>
        <w:tab/>
        <w:t>HTTP standard headers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2BDC2C6" w14:textId="77777777" w:rsidR="00E9750A" w:rsidRDefault="00A16F12">
      <w:pPr>
        <w:pStyle w:val="50"/>
        <w:rPr>
          <w:lang w:eastAsia="zh-CN"/>
        </w:rPr>
      </w:pPr>
      <w:bookmarkStart w:id="840" w:name="_Toc120681583"/>
      <w:bookmarkStart w:id="841" w:name="_Toc114134644"/>
      <w:bookmarkStart w:id="842" w:name="_Toc89426572"/>
      <w:bookmarkStart w:id="843" w:name="_Toc104546840"/>
      <w:bookmarkStart w:id="844" w:name="_Toc112937887"/>
      <w:bookmarkStart w:id="845" w:name="_Toc97037765"/>
      <w:bookmarkStart w:id="846" w:name="_Toc73042459"/>
      <w:bookmarkStart w:id="847" w:name="_Toc72766440"/>
      <w:bookmarkStart w:id="848" w:name="_Toc100939974"/>
      <w:bookmarkStart w:id="849" w:name="_Toc81242803"/>
      <w:bookmarkStart w:id="850" w:name="_Toc72767007"/>
      <w:bookmarkStart w:id="851" w:name="_Toc94020357"/>
      <w:bookmarkStart w:id="852" w:name="_Toc97034888"/>
      <w:bookmarkStart w:id="853" w:name="_Toc133434770"/>
      <w:bookmarkStart w:id="854" w:name="_Toc138693953"/>
      <w:bookmarkStart w:id="855" w:name="_Toc144388457"/>
      <w:r>
        <w:t>5.1.2.2.1</w:t>
      </w:r>
      <w:r>
        <w:rPr>
          <w:rFonts w:hint="eastAsia"/>
          <w:lang w:eastAsia="zh-CN"/>
        </w:rPr>
        <w:tab/>
      </w:r>
      <w:r>
        <w:rPr>
          <w:lang w:eastAsia="zh-CN"/>
        </w:rPr>
        <w:t>General</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4E60491" w14:textId="77777777" w:rsidR="00E9750A" w:rsidRDefault="00A16F12">
      <w:bookmarkStart w:id="856" w:name="_Toc97034889"/>
      <w:bookmarkStart w:id="857" w:name="_Toc72767008"/>
      <w:bookmarkStart w:id="858" w:name="_Toc114134645"/>
      <w:bookmarkStart w:id="859" w:name="_Toc97037766"/>
      <w:bookmarkStart w:id="860" w:name="_Toc100939975"/>
      <w:bookmarkStart w:id="861" w:name="_Toc94020358"/>
      <w:bookmarkStart w:id="862" w:name="_Toc73042460"/>
      <w:bookmarkStart w:id="863" w:name="_Toc112937888"/>
      <w:bookmarkStart w:id="864" w:name="_Toc72766441"/>
      <w:bookmarkStart w:id="865" w:name="_Toc104546841"/>
      <w:bookmarkStart w:id="866" w:name="_Toc89426573"/>
      <w:bookmarkStart w:id="867" w:name="_Toc81242804"/>
      <w:r>
        <w:t>See clause 5.2.2 of 3GPP TS 29.500 [4] for the usage of HTTP standard headers.</w:t>
      </w:r>
    </w:p>
    <w:p w14:paraId="2749F1F7" w14:textId="77777777" w:rsidR="00E9750A" w:rsidRDefault="00A16F12">
      <w:pPr>
        <w:pStyle w:val="50"/>
      </w:pPr>
      <w:bookmarkStart w:id="868" w:name="_Toc120681584"/>
      <w:bookmarkStart w:id="869" w:name="_Toc133434771"/>
      <w:bookmarkStart w:id="870" w:name="_Toc138693954"/>
      <w:bookmarkStart w:id="871" w:name="_Toc144388458"/>
      <w:r>
        <w:t>5.1.2.2.2</w:t>
      </w:r>
      <w:r>
        <w:tab/>
        <w:t>Content type</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872" w:name="_Toc97037767"/>
      <w:bookmarkStart w:id="873" w:name="_Toc100939976"/>
      <w:bookmarkStart w:id="874" w:name="_Toc112937889"/>
      <w:bookmarkStart w:id="875" w:name="_Toc104546842"/>
      <w:bookmarkStart w:id="876" w:name="_Toc114134646"/>
      <w:bookmarkStart w:id="877" w:name="_Toc120681585"/>
      <w:bookmarkStart w:id="878" w:name="_Toc73042461"/>
      <w:bookmarkStart w:id="879" w:name="_Toc72767009"/>
      <w:bookmarkStart w:id="880" w:name="_Toc89426574"/>
      <w:bookmarkStart w:id="881" w:name="_Toc97034890"/>
      <w:bookmarkStart w:id="882" w:name="_Toc72766442"/>
      <w:bookmarkStart w:id="883" w:name="_Toc94020359"/>
      <w:bookmarkStart w:id="884" w:name="_Toc81242805"/>
      <w:bookmarkStart w:id="885" w:name="_Toc133434772"/>
      <w:bookmarkStart w:id="886" w:name="_Toc138693955"/>
      <w:bookmarkStart w:id="887" w:name="_Toc144388459"/>
      <w:r>
        <w:t>5.1.2.3</w:t>
      </w:r>
      <w:r>
        <w:tab/>
        <w:t>HTTP custom headers</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4952465" w14:textId="77777777" w:rsidR="00E9750A" w:rsidRDefault="00A16F12">
      <w:bookmarkStart w:id="888" w:name="_Toc73042462"/>
      <w:bookmarkStart w:id="889" w:name="_Toc100939977"/>
      <w:bookmarkStart w:id="890" w:name="_Toc97037768"/>
      <w:bookmarkStart w:id="891" w:name="_Toc97034891"/>
      <w:bookmarkStart w:id="892" w:name="_Toc89426575"/>
      <w:bookmarkStart w:id="893" w:name="_Toc94020360"/>
      <w:bookmarkStart w:id="894" w:name="_Toc81242806"/>
      <w:bookmarkStart w:id="895" w:name="_Toc112937890"/>
      <w:bookmarkStart w:id="896" w:name="_Toc104546843"/>
      <w:bookmarkStart w:id="897" w:name="_Toc72767010"/>
      <w:bookmarkStart w:id="898" w:name="_Toc72766443"/>
      <w:bookmarkStart w:id="899" w:name="_Toc114134647"/>
      <w:r>
        <w:t>The mandatory HTTP custom header fields specified in clause 5.2.3.2 of 3GPP TS 29.500 [4] shall be applicable.</w:t>
      </w:r>
    </w:p>
    <w:p w14:paraId="48A21C5E" w14:textId="77777777" w:rsidR="00E9750A" w:rsidRDefault="00A16F12">
      <w:pPr>
        <w:pStyle w:val="31"/>
      </w:pPr>
      <w:bookmarkStart w:id="900" w:name="_Toc120681586"/>
      <w:bookmarkStart w:id="901" w:name="_Toc133434773"/>
      <w:bookmarkStart w:id="902" w:name="_Toc138693956"/>
      <w:bookmarkStart w:id="903" w:name="_Toc144388460"/>
      <w:r>
        <w:t>5.1.3</w:t>
      </w:r>
      <w:r>
        <w:tab/>
        <w:t>Resources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0E272EA6" w14:textId="77777777" w:rsidR="00E9750A" w:rsidRDefault="00A16F12">
      <w:pPr>
        <w:pStyle w:val="41"/>
      </w:pPr>
      <w:bookmarkStart w:id="904" w:name="_Toc89426576"/>
      <w:bookmarkStart w:id="905" w:name="_Toc72767011"/>
      <w:bookmarkStart w:id="906" w:name="_Toc97034892"/>
      <w:bookmarkStart w:id="907" w:name="_Toc112937891"/>
      <w:bookmarkStart w:id="908" w:name="_Toc100939978"/>
      <w:bookmarkStart w:id="909" w:name="_Toc97037769"/>
      <w:bookmarkStart w:id="910" w:name="_Toc120681587"/>
      <w:bookmarkStart w:id="911" w:name="_Toc73042463"/>
      <w:bookmarkStart w:id="912" w:name="_Toc81242807"/>
      <w:bookmarkStart w:id="913" w:name="_Toc94020361"/>
      <w:bookmarkStart w:id="914" w:name="_Toc72766444"/>
      <w:bookmarkStart w:id="915" w:name="_Toc104546844"/>
      <w:bookmarkStart w:id="916" w:name="_Toc114134648"/>
      <w:bookmarkStart w:id="917" w:name="_Toc133434774"/>
      <w:bookmarkStart w:id="918" w:name="_Toc138693957"/>
      <w:bookmarkStart w:id="919" w:name="_Toc144388461"/>
      <w:r>
        <w:t>5.1.3.1</w:t>
      </w:r>
      <w:r>
        <w:tab/>
        <w:t>Overview</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9.5pt;height:156pt" o:ole="">
            <v:imagedata r:id="rId48" o:title="" cropbottom="7081f" cropright="4734f"/>
          </v:shape>
          <o:OLEObject Type="Embed" ProgID="Visio.Drawing.15" ShapeID="_x0000_i1044" DrawAspect="Content" ObjectID="_1756130702"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920" w:name="_Toc114134649"/>
      <w:bookmarkStart w:id="921" w:name="_Toc112937892"/>
      <w:bookmarkStart w:id="922" w:name="_Toc104546845"/>
      <w:bookmarkStart w:id="923" w:name="_Toc120681588"/>
      <w:bookmarkStart w:id="924" w:name="_Toc89426577"/>
      <w:bookmarkStart w:id="925" w:name="_Toc73042464"/>
      <w:bookmarkStart w:id="926" w:name="_Toc94020362"/>
      <w:bookmarkStart w:id="927" w:name="_Toc97034893"/>
      <w:bookmarkStart w:id="928" w:name="_Toc72766445"/>
      <w:bookmarkStart w:id="929" w:name="_Toc97037770"/>
      <w:bookmarkStart w:id="930" w:name="_Toc72767012"/>
      <w:bookmarkStart w:id="931" w:name="_Toc81242808"/>
      <w:bookmarkStart w:id="932" w:name="_Toc100939979"/>
      <w:bookmarkStart w:id="933" w:name="_Toc133434775"/>
      <w:bookmarkStart w:id="934" w:name="_Toc138693958"/>
      <w:bookmarkStart w:id="935" w:name="_Toc144388462"/>
      <w:r>
        <w:t>5.1.3.2</w:t>
      </w:r>
      <w:r>
        <w:tab/>
        <w:t>Resource: ADRF Data Store Records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3681A9C" w14:textId="77777777" w:rsidR="00E9750A" w:rsidRDefault="00A16F12">
      <w:pPr>
        <w:pStyle w:val="50"/>
      </w:pPr>
      <w:bookmarkStart w:id="936" w:name="_Toc114134650"/>
      <w:bookmarkStart w:id="937" w:name="_Toc120681589"/>
      <w:bookmarkStart w:id="938" w:name="_Toc97034894"/>
      <w:bookmarkStart w:id="939" w:name="_Toc72767013"/>
      <w:bookmarkStart w:id="940" w:name="_Toc112937893"/>
      <w:bookmarkStart w:id="941" w:name="_Toc89426578"/>
      <w:bookmarkStart w:id="942" w:name="_Toc100939980"/>
      <w:bookmarkStart w:id="943" w:name="_Toc104546846"/>
      <w:bookmarkStart w:id="944" w:name="_Toc94020363"/>
      <w:bookmarkStart w:id="945" w:name="_Toc97037771"/>
      <w:bookmarkStart w:id="946" w:name="_Toc81242809"/>
      <w:bookmarkStart w:id="947" w:name="_Toc73042465"/>
      <w:bookmarkStart w:id="948" w:name="_Toc72766446"/>
      <w:bookmarkStart w:id="949" w:name="_Toc133434776"/>
      <w:bookmarkStart w:id="950" w:name="_Toc138693959"/>
      <w:bookmarkStart w:id="951" w:name="_Toc144388463"/>
      <w:r>
        <w:t>5.1.3.2.1</w:t>
      </w:r>
      <w:r>
        <w:tab/>
        <w:t>Description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952" w:name="_Toc73042466"/>
      <w:bookmarkStart w:id="953" w:name="_Toc72766447"/>
      <w:bookmarkStart w:id="954" w:name="_Toc72767014"/>
      <w:bookmarkStart w:id="955" w:name="_Toc97034895"/>
      <w:bookmarkStart w:id="956" w:name="_Toc89426579"/>
      <w:bookmarkStart w:id="957" w:name="_Toc94020364"/>
      <w:bookmarkStart w:id="958" w:name="_Toc81242810"/>
      <w:bookmarkStart w:id="959" w:name="_Toc97037772"/>
      <w:bookmarkStart w:id="960" w:name="_Toc120681590"/>
      <w:bookmarkStart w:id="961" w:name="_Toc112937894"/>
      <w:bookmarkStart w:id="962" w:name="_Toc114134651"/>
      <w:bookmarkStart w:id="963" w:name="_Toc104546847"/>
      <w:bookmarkStart w:id="964" w:name="_Toc100939981"/>
      <w:bookmarkStart w:id="965" w:name="_Toc133434777"/>
      <w:bookmarkStart w:id="966" w:name="_Toc138693960"/>
      <w:bookmarkStart w:id="967" w:name="_Toc144388464"/>
      <w:r>
        <w:t>5.1.3.2.2</w:t>
      </w:r>
      <w:r>
        <w:tab/>
        <w:t>Resource Definition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968" w:name="_Toc81242811"/>
      <w:bookmarkStart w:id="969" w:name="_Toc89426580"/>
      <w:bookmarkStart w:id="970" w:name="_Toc73042467"/>
      <w:bookmarkStart w:id="971" w:name="_Toc72767015"/>
      <w:bookmarkStart w:id="972" w:name="_Toc72766448"/>
      <w:bookmarkStart w:id="973" w:name="_Toc94020365"/>
      <w:bookmarkStart w:id="974" w:name="_Toc97034896"/>
      <w:bookmarkStart w:id="975" w:name="_Toc104546848"/>
      <w:bookmarkStart w:id="976" w:name="_Toc112937895"/>
      <w:bookmarkStart w:id="977" w:name="_Toc114134652"/>
      <w:bookmarkStart w:id="978" w:name="_Toc120681591"/>
      <w:bookmarkStart w:id="979" w:name="_Toc100939982"/>
      <w:bookmarkStart w:id="980" w:name="_Toc97037773"/>
      <w:bookmarkStart w:id="981" w:name="_Toc133434778"/>
      <w:bookmarkStart w:id="982" w:name="_Toc138693961"/>
      <w:bookmarkStart w:id="983" w:name="_Toc144388465"/>
      <w:r>
        <w:t>5.1.3.2.3</w:t>
      </w:r>
      <w:r>
        <w:tab/>
        <w:t>Resource Standard Methods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048C90A8" w14:textId="77777777" w:rsidR="00E9750A" w:rsidRDefault="00A16F12">
      <w:pPr>
        <w:pStyle w:val="6"/>
      </w:pPr>
      <w:bookmarkStart w:id="984" w:name="_Toc97034897"/>
      <w:bookmarkStart w:id="985" w:name="_Toc72766449"/>
      <w:bookmarkStart w:id="986" w:name="_Toc73042468"/>
      <w:bookmarkStart w:id="987" w:name="_Toc72767016"/>
      <w:bookmarkStart w:id="988" w:name="_Toc97037774"/>
      <w:bookmarkStart w:id="989" w:name="_Toc114134653"/>
      <w:bookmarkStart w:id="990" w:name="_Toc89426581"/>
      <w:bookmarkStart w:id="991" w:name="_Toc100939983"/>
      <w:bookmarkStart w:id="992" w:name="_Toc94020366"/>
      <w:bookmarkStart w:id="993" w:name="_Toc120681592"/>
      <w:bookmarkStart w:id="994" w:name="_Toc112937896"/>
      <w:bookmarkStart w:id="995" w:name="_Toc81242812"/>
      <w:bookmarkStart w:id="996" w:name="_Toc104546849"/>
      <w:bookmarkStart w:id="997" w:name="_Toc133434779"/>
      <w:bookmarkStart w:id="998" w:name="_Toc138693962"/>
      <w:bookmarkStart w:id="999" w:name="_Toc144388466"/>
      <w:r>
        <w:t>5.1.3.2.3.1</w:t>
      </w:r>
      <w:r>
        <w:tab/>
        <w:t>POST</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000" w:name="_Toc120681593"/>
      <w:bookmarkStart w:id="1001" w:name="_Toc114134654"/>
      <w:bookmarkStart w:id="1002" w:name="_Toc72767017"/>
      <w:bookmarkStart w:id="1003" w:name="_Toc94020367"/>
      <w:bookmarkStart w:id="1004" w:name="_Toc73042469"/>
      <w:bookmarkStart w:id="1005" w:name="_Toc72766450"/>
      <w:bookmarkStart w:id="1006" w:name="_Toc89426582"/>
      <w:bookmarkStart w:id="1007" w:name="_Toc112937897"/>
      <w:bookmarkStart w:id="1008" w:name="_Toc97034898"/>
      <w:bookmarkStart w:id="1009" w:name="_Toc97037775"/>
      <w:bookmarkStart w:id="1010" w:name="_Toc81242813"/>
      <w:bookmarkStart w:id="1011" w:name="_Toc100939984"/>
      <w:bookmarkStart w:id="1012" w:name="_Toc104546850"/>
      <w:bookmarkStart w:id="1013" w:name="_Toc133434780"/>
      <w:bookmarkStart w:id="1014" w:name="_Toc138693963"/>
      <w:bookmarkStart w:id="1015" w:name="_Toc144388467"/>
      <w:r>
        <w:t>5.1.3.2.3.2</w:t>
      </w:r>
      <w:r>
        <w:tab/>
        <w:t>GET</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016" w:name="_Toc100939985"/>
      <w:bookmarkStart w:id="1017" w:name="_Toc97037776"/>
      <w:bookmarkStart w:id="1018" w:name="_Toc120681594"/>
      <w:bookmarkStart w:id="1019" w:name="_Toc114134655"/>
      <w:bookmarkStart w:id="1020" w:name="_Toc104546851"/>
      <w:bookmarkStart w:id="1021" w:name="_Toc112937898"/>
      <w:bookmarkStart w:id="1022" w:name="_Toc72767018"/>
      <w:bookmarkStart w:id="1023" w:name="_Toc72766451"/>
      <w:bookmarkStart w:id="1024" w:name="_Toc73042470"/>
      <w:bookmarkStart w:id="1025" w:name="_Toc89426583"/>
      <w:bookmarkStart w:id="1026" w:name="_Toc81242814"/>
      <w:bookmarkStart w:id="1027" w:name="_Toc97034899"/>
      <w:bookmarkStart w:id="1028" w:name="_Toc94020368"/>
      <w:bookmarkStart w:id="1029" w:name="_Toc133434781"/>
      <w:bookmarkStart w:id="1030" w:name="_Toc138693964"/>
      <w:bookmarkStart w:id="1031" w:name="_Toc144388468"/>
      <w:r>
        <w:t>5.1.3.2.4</w:t>
      </w:r>
      <w:r>
        <w:tab/>
        <w:t>Resource Custom Operations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1678171" w14:textId="77777777" w:rsidR="00E9750A" w:rsidRDefault="00A16F12">
      <w:r>
        <w:t>None.</w:t>
      </w:r>
    </w:p>
    <w:p w14:paraId="0ADDB8ED" w14:textId="77777777" w:rsidR="00E9750A" w:rsidRDefault="00A16F12">
      <w:pPr>
        <w:pStyle w:val="41"/>
      </w:pPr>
      <w:bookmarkStart w:id="1032" w:name="_Toc72766457"/>
      <w:bookmarkStart w:id="1033" w:name="_Toc97037777"/>
      <w:bookmarkStart w:id="1034" w:name="_Toc73042476"/>
      <w:bookmarkStart w:id="1035" w:name="_Toc72767024"/>
      <w:bookmarkStart w:id="1036" w:name="_Toc94020369"/>
      <w:bookmarkStart w:id="1037" w:name="_Toc89426584"/>
      <w:bookmarkStart w:id="1038" w:name="_Toc120681595"/>
      <w:bookmarkStart w:id="1039" w:name="_Toc100939986"/>
      <w:bookmarkStart w:id="1040" w:name="_Toc97034900"/>
      <w:bookmarkStart w:id="1041" w:name="_Toc81242820"/>
      <w:bookmarkStart w:id="1042" w:name="_Toc112937899"/>
      <w:bookmarkStart w:id="1043" w:name="_Toc114134656"/>
      <w:bookmarkStart w:id="1044" w:name="_Toc104546852"/>
      <w:bookmarkStart w:id="1045" w:name="_Toc133434782"/>
      <w:bookmarkStart w:id="1046" w:name="_Toc138693965"/>
      <w:bookmarkStart w:id="1047" w:name="_Toc144388469"/>
      <w:r>
        <w:lastRenderedPageBreak/>
        <w:t>5.1.3.3</w:t>
      </w:r>
      <w:r>
        <w:tab/>
        <w:t>Resource: Individual ADRF Data Store Record</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70C0CA6" w14:textId="77777777" w:rsidR="00E9750A" w:rsidRDefault="00A16F12">
      <w:pPr>
        <w:pStyle w:val="50"/>
      </w:pPr>
      <w:bookmarkStart w:id="1048" w:name="_Toc100939987"/>
      <w:bookmarkStart w:id="1049" w:name="_Toc97034901"/>
      <w:bookmarkStart w:id="1050" w:name="_Toc112937900"/>
      <w:bookmarkStart w:id="1051" w:name="_Toc104546853"/>
      <w:bookmarkStart w:id="1052" w:name="_Toc120681596"/>
      <w:bookmarkStart w:id="1053" w:name="_Toc114134657"/>
      <w:bookmarkStart w:id="1054" w:name="_Toc94020370"/>
      <w:bookmarkStart w:id="1055" w:name="_Toc97037778"/>
      <w:bookmarkStart w:id="1056" w:name="_Toc89426585"/>
      <w:bookmarkStart w:id="1057" w:name="_Toc133434783"/>
      <w:bookmarkStart w:id="1058" w:name="_Toc138693966"/>
      <w:bookmarkStart w:id="1059" w:name="_Toc144388470"/>
      <w:r>
        <w:t>5.1.3.3.1</w:t>
      </w:r>
      <w:r>
        <w:tab/>
        <w:t>Description</w:t>
      </w:r>
      <w:bookmarkEnd w:id="1048"/>
      <w:bookmarkEnd w:id="1049"/>
      <w:bookmarkEnd w:id="1050"/>
      <w:bookmarkEnd w:id="1051"/>
      <w:bookmarkEnd w:id="1052"/>
      <w:bookmarkEnd w:id="1053"/>
      <w:bookmarkEnd w:id="1054"/>
      <w:bookmarkEnd w:id="1055"/>
      <w:bookmarkEnd w:id="1056"/>
      <w:bookmarkEnd w:id="1057"/>
      <w:bookmarkEnd w:id="1058"/>
      <w:bookmarkEnd w:id="1059"/>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060" w:name="_Toc100939988"/>
      <w:bookmarkStart w:id="1061" w:name="_Toc114134658"/>
      <w:bookmarkStart w:id="1062" w:name="_Toc120681597"/>
      <w:bookmarkStart w:id="1063" w:name="_Toc89426586"/>
      <w:bookmarkStart w:id="1064" w:name="_Toc104546854"/>
      <w:bookmarkStart w:id="1065" w:name="_Toc112937901"/>
      <w:bookmarkStart w:id="1066" w:name="_Toc97034902"/>
      <w:bookmarkStart w:id="1067" w:name="_Toc94020371"/>
      <w:bookmarkStart w:id="1068" w:name="_Toc97037779"/>
      <w:bookmarkStart w:id="1069" w:name="_Toc133434784"/>
      <w:bookmarkStart w:id="1070" w:name="_Toc138693967"/>
      <w:bookmarkStart w:id="1071" w:name="_Toc144388471"/>
      <w:r>
        <w:t>5.1.3.3.2</w:t>
      </w:r>
      <w:r>
        <w:tab/>
        <w:t>Resource Definition</w:t>
      </w:r>
      <w:bookmarkEnd w:id="1060"/>
      <w:bookmarkEnd w:id="1061"/>
      <w:bookmarkEnd w:id="1062"/>
      <w:bookmarkEnd w:id="1063"/>
      <w:bookmarkEnd w:id="1064"/>
      <w:bookmarkEnd w:id="1065"/>
      <w:bookmarkEnd w:id="1066"/>
      <w:bookmarkEnd w:id="1067"/>
      <w:bookmarkEnd w:id="1068"/>
      <w:bookmarkEnd w:id="1069"/>
      <w:bookmarkEnd w:id="1070"/>
      <w:bookmarkEnd w:id="1071"/>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072" w:name="_Toc89426587"/>
      <w:bookmarkStart w:id="1073" w:name="_Toc94020372"/>
      <w:bookmarkStart w:id="1074" w:name="_Toc97034903"/>
      <w:bookmarkStart w:id="1075" w:name="_Toc97037780"/>
      <w:bookmarkStart w:id="1076" w:name="_Toc100939989"/>
      <w:bookmarkStart w:id="1077" w:name="_Toc104546855"/>
      <w:bookmarkStart w:id="1078" w:name="_Toc112937902"/>
      <w:bookmarkStart w:id="1079" w:name="_Toc114134659"/>
      <w:bookmarkStart w:id="1080" w:name="_Toc120681598"/>
      <w:bookmarkStart w:id="1081" w:name="_Toc133434785"/>
      <w:bookmarkStart w:id="1082" w:name="_Toc138693968"/>
      <w:bookmarkStart w:id="1083" w:name="_Toc144388472"/>
      <w:r>
        <w:t>5.1.3.3.3</w:t>
      </w:r>
      <w:r>
        <w:tab/>
        <w:t>Resource Standard Methods</w:t>
      </w:r>
      <w:bookmarkEnd w:id="1072"/>
      <w:bookmarkEnd w:id="1073"/>
      <w:bookmarkEnd w:id="1074"/>
      <w:bookmarkEnd w:id="1075"/>
      <w:bookmarkEnd w:id="1076"/>
      <w:bookmarkEnd w:id="1077"/>
      <w:bookmarkEnd w:id="1078"/>
      <w:bookmarkEnd w:id="1079"/>
      <w:bookmarkEnd w:id="1080"/>
      <w:bookmarkEnd w:id="1081"/>
      <w:bookmarkEnd w:id="1082"/>
      <w:bookmarkEnd w:id="1083"/>
    </w:p>
    <w:p w14:paraId="141FC66A" w14:textId="77777777" w:rsidR="00E9750A" w:rsidRDefault="00A16F12">
      <w:pPr>
        <w:pStyle w:val="6"/>
      </w:pPr>
      <w:bookmarkStart w:id="1084" w:name="_Toc89426588"/>
      <w:bookmarkStart w:id="1085" w:name="_Toc94020373"/>
      <w:bookmarkStart w:id="1086" w:name="_Toc97034904"/>
      <w:bookmarkStart w:id="1087" w:name="_Toc97037781"/>
      <w:bookmarkStart w:id="1088" w:name="_Toc100939990"/>
      <w:bookmarkStart w:id="1089" w:name="_Toc104546856"/>
      <w:bookmarkStart w:id="1090" w:name="_Toc112937903"/>
      <w:bookmarkStart w:id="1091" w:name="_Toc114134660"/>
      <w:bookmarkStart w:id="1092" w:name="_Toc120681599"/>
      <w:bookmarkStart w:id="1093" w:name="_Toc133434786"/>
      <w:bookmarkStart w:id="1094" w:name="_Toc138693969"/>
      <w:bookmarkStart w:id="1095" w:name="_Toc144388473"/>
      <w:r>
        <w:t>5.1.3.3.3.1</w:t>
      </w:r>
      <w:r>
        <w:tab/>
        <w:t>DELETE</w:t>
      </w:r>
      <w:bookmarkEnd w:id="1084"/>
      <w:bookmarkEnd w:id="1085"/>
      <w:bookmarkEnd w:id="1086"/>
      <w:bookmarkEnd w:id="1087"/>
      <w:bookmarkEnd w:id="1088"/>
      <w:bookmarkEnd w:id="1089"/>
      <w:bookmarkEnd w:id="1090"/>
      <w:bookmarkEnd w:id="1091"/>
      <w:bookmarkEnd w:id="1092"/>
      <w:bookmarkEnd w:id="1093"/>
      <w:bookmarkEnd w:id="1094"/>
      <w:bookmarkEnd w:id="1095"/>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096" w:name="_Toc114134661"/>
      <w:bookmarkStart w:id="1097" w:name="_Toc120681600"/>
      <w:bookmarkStart w:id="1098" w:name="_Toc97037782"/>
      <w:bookmarkStart w:id="1099" w:name="_Toc112937904"/>
      <w:bookmarkStart w:id="1100" w:name="_Toc104546857"/>
      <w:bookmarkStart w:id="1101" w:name="_Toc100939991"/>
      <w:bookmarkStart w:id="1102" w:name="_Toc97034905"/>
      <w:bookmarkStart w:id="1103" w:name="_Toc89426589"/>
      <w:bookmarkStart w:id="1104" w:name="_Toc94020374"/>
      <w:bookmarkStart w:id="1105"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106" w:name="_Toc138693970"/>
      <w:bookmarkStart w:id="1107" w:name="_Toc144388474"/>
      <w:r>
        <w:t>5.1.3.3.4</w:t>
      </w:r>
      <w:r>
        <w:tab/>
        <w:t>Resource Custom Operations</w:t>
      </w:r>
      <w:bookmarkEnd w:id="1096"/>
      <w:bookmarkEnd w:id="1097"/>
      <w:bookmarkEnd w:id="1098"/>
      <w:bookmarkEnd w:id="1099"/>
      <w:bookmarkEnd w:id="1100"/>
      <w:bookmarkEnd w:id="1101"/>
      <w:bookmarkEnd w:id="1102"/>
      <w:bookmarkEnd w:id="1103"/>
      <w:bookmarkEnd w:id="1104"/>
      <w:bookmarkEnd w:id="1105"/>
      <w:bookmarkEnd w:id="1106"/>
      <w:bookmarkEnd w:id="1107"/>
    </w:p>
    <w:p w14:paraId="00869F77" w14:textId="77777777" w:rsidR="00E9750A" w:rsidRDefault="00A16F12">
      <w:r>
        <w:t>None in this release of the specification.</w:t>
      </w:r>
    </w:p>
    <w:p w14:paraId="47A04437" w14:textId="77777777" w:rsidR="00E9750A" w:rsidRDefault="00A16F12">
      <w:pPr>
        <w:pStyle w:val="41"/>
      </w:pPr>
      <w:bookmarkStart w:id="1108" w:name="_Toc89426590"/>
      <w:bookmarkStart w:id="1109" w:name="_Toc94020375"/>
      <w:bookmarkStart w:id="1110" w:name="_Toc97034906"/>
      <w:bookmarkStart w:id="1111" w:name="_Toc97037783"/>
      <w:bookmarkStart w:id="1112" w:name="_Toc100939992"/>
      <w:bookmarkStart w:id="1113" w:name="_Toc104546858"/>
      <w:bookmarkStart w:id="1114" w:name="_Toc112937905"/>
      <w:bookmarkStart w:id="1115" w:name="_Toc114134662"/>
      <w:bookmarkStart w:id="1116" w:name="_Toc120681601"/>
      <w:bookmarkStart w:id="1117" w:name="_Toc133434788"/>
      <w:bookmarkStart w:id="1118" w:name="_Toc138693971"/>
      <w:bookmarkStart w:id="1119" w:name="_Toc144388475"/>
      <w:r>
        <w:t>5.1.3.4</w:t>
      </w:r>
      <w:r>
        <w:tab/>
        <w:t>Resource: ADRF Data Retrieval Subscriptions</w:t>
      </w:r>
      <w:bookmarkEnd w:id="1108"/>
      <w:bookmarkEnd w:id="1109"/>
      <w:bookmarkEnd w:id="1110"/>
      <w:bookmarkEnd w:id="1111"/>
      <w:bookmarkEnd w:id="1112"/>
      <w:bookmarkEnd w:id="1113"/>
      <w:bookmarkEnd w:id="1114"/>
      <w:bookmarkEnd w:id="1115"/>
      <w:bookmarkEnd w:id="1116"/>
      <w:bookmarkEnd w:id="1117"/>
      <w:bookmarkEnd w:id="1118"/>
      <w:bookmarkEnd w:id="1119"/>
    </w:p>
    <w:p w14:paraId="6A65BD5B" w14:textId="77777777" w:rsidR="00E9750A" w:rsidRDefault="00A16F12">
      <w:pPr>
        <w:pStyle w:val="50"/>
      </w:pPr>
      <w:bookmarkStart w:id="1120" w:name="_Toc89426591"/>
      <w:bookmarkStart w:id="1121" w:name="_Toc94020376"/>
      <w:bookmarkStart w:id="1122" w:name="_Toc97034907"/>
      <w:bookmarkStart w:id="1123" w:name="_Toc97037784"/>
      <w:bookmarkStart w:id="1124" w:name="_Toc100939993"/>
      <w:bookmarkStart w:id="1125" w:name="_Toc104546859"/>
      <w:bookmarkStart w:id="1126" w:name="_Toc112937906"/>
      <w:bookmarkStart w:id="1127" w:name="_Toc114134663"/>
      <w:bookmarkStart w:id="1128" w:name="_Toc120681602"/>
      <w:bookmarkStart w:id="1129" w:name="_Toc133434789"/>
      <w:bookmarkStart w:id="1130" w:name="_Toc138693972"/>
      <w:bookmarkStart w:id="1131" w:name="_Toc144388476"/>
      <w:r>
        <w:t>5.1.3.4.1</w:t>
      </w:r>
      <w:r>
        <w:tab/>
        <w:t>Description</w:t>
      </w:r>
      <w:bookmarkEnd w:id="1120"/>
      <w:bookmarkEnd w:id="1121"/>
      <w:bookmarkEnd w:id="1122"/>
      <w:bookmarkEnd w:id="1123"/>
      <w:bookmarkEnd w:id="1124"/>
      <w:bookmarkEnd w:id="1125"/>
      <w:bookmarkEnd w:id="1126"/>
      <w:bookmarkEnd w:id="1127"/>
      <w:bookmarkEnd w:id="1128"/>
      <w:bookmarkEnd w:id="1129"/>
      <w:bookmarkEnd w:id="1130"/>
      <w:bookmarkEnd w:id="113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132" w:name="_Toc89426592"/>
      <w:bookmarkStart w:id="1133" w:name="_Toc94020377"/>
      <w:bookmarkStart w:id="1134" w:name="_Toc97034908"/>
      <w:bookmarkStart w:id="1135" w:name="_Toc97037785"/>
      <w:bookmarkStart w:id="1136" w:name="_Toc100939994"/>
      <w:bookmarkStart w:id="1137" w:name="_Toc104546860"/>
      <w:bookmarkStart w:id="1138" w:name="_Toc112937907"/>
      <w:bookmarkStart w:id="1139" w:name="_Toc114134664"/>
      <w:bookmarkStart w:id="1140" w:name="_Toc120681603"/>
      <w:bookmarkStart w:id="1141" w:name="_Toc133434790"/>
      <w:bookmarkStart w:id="1142" w:name="_Toc138693973"/>
      <w:bookmarkStart w:id="1143" w:name="_Toc144388477"/>
      <w:r>
        <w:t>5.1.3.4.2</w:t>
      </w:r>
      <w:r>
        <w:tab/>
        <w:t>Resource Definition</w:t>
      </w:r>
      <w:bookmarkEnd w:id="1132"/>
      <w:bookmarkEnd w:id="1133"/>
      <w:bookmarkEnd w:id="1134"/>
      <w:bookmarkEnd w:id="1135"/>
      <w:bookmarkEnd w:id="1136"/>
      <w:bookmarkEnd w:id="1137"/>
      <w:bookmarkEnd w:id="1138"/>
      <w:bookmarkEnd w:id="1139"/>
      <w:bookmarkEnd w:id="1140"/>
      <w:bookmarkEnd w:id="1141"/>
      <w:bookmarkEnd w:id="1142"/>
      <w:bookmarkEnd w:id="1143"/>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144" w:name="_Toc94020378"/>
      <w:bookmarkStart w:id="1145" w:name="_Toc89426593"/>
      <w:bookmarkStart w:id="1146" w:name="_Toc97034909"/>
      <w:bookmarkStart w:id="1147" w:name="_Toc97037786"/>
      <w:bookmarkStart w:id="1148" w:name="_Toc100939995"/>
      <w:bookmarkStart w:id="1149" w:name="_Toc104546861"/>
      <w:bookmarkStart w:id="1150" w:name="_Toc112937908"/>
      <w:bookmarkStart w:id="1151" w:name="_Toc114134665"/>
      <w:bookmarkStart w:id="1152" w:name="_Toc120681604"/>
      <w:bookmarkStart w:id="1153" w:name="_Toc133434791"/>
      <w:bookmarkStart w:id="1154" w:name="_Toc138693974"/>
      <w:bookmarkStart w:id="1155" w:name="_Toc144388478"/>
      <w:r>
        <w:t>5.1.3.4.3</w:t>
      </w:r>
      <w:r>
        <w:tab/>
        <w:t>Resource Standard Methods</w:t>
      </w:r>
      <w:bookmarkEnd w:id="1144"/>
      <w:bookmarkEnd w:id="1145"/>
      <w:bookmarkEnd w:id="1146"/>
      <w:bookmarkEnd w:id="1147"/>
      <w:bookmarkEnd w:id="1148"/>
      <w:bookmarkEnd w:id="1149"/>
      <w:bookmarkEnd w:id="1150"/>
      <w:bookmarkEnd w:id="1151"/>
      <w:bookmarkEnd w:id="1152"/>
      <w:bookmarkEnd w:id="1153"/>
      <w:bookmarkEnd w:id="1154"/>
      <w:bookmarkEnd w:id="1155"/>
    </w:p>
    <w:p w14:paraId="4A2614A6" w14:textId="77777777" w:rsidR="00E9750A" w:rsidRDefault="00A16F12">
      <w:pPr>
        <w:pStyle w:val="6"/>
      </w:pPr>
      <w:bookmarkStart w:id="1156" w:name="_Toc89426594"/>
      <w:bookmarkStart w:id="1157" w:name="_Toc94020379"/>
      <w:bookmarkStart w:id="1158" w:name="_Toc97034910"/>
      <w:bookmarkStart w:id="1159" w:name="_Toc97037787"/>
      <w:bookmarkStart w:id="1160" w:name="_Toc100939996"/>
      <w:bookmarkStart w:id="1161" w:name="_Toc104546862"/>
      <w:bookmarkStart w:id="1162" w:name="_Toc112937909"/>
      <w:bookmarkStart w:id="1163" w:name="_Toc114134666"/>
      <w:bookmarkStart w:id="1164" w:name="_Toc120681605"/>
      <w:bookmarkStart w:id="1165" w:name="_Toc133434792"/>
      <w:bookmarkStart w:id="1166" w:name="_Toc138693975"/>
      <w:bookmarkStart w:id="1167" w:name="_Toc144388479"/>
      <w:r>
        <w:t>5.1.3.4.3.1</w:t>
      </w:r>
      <w:r>
        <w:tab/>
        <w:t>POST</w:t>
      </w:r>
      <w:bookmarkEnd w:id="1156"/>
      <w:bookmarkEnd w:id="1157"/>
      <w:bookmarkEnd w:id="1158"/>
      <w:bookmarkEnd w:id="1159"/>
      <w:bookmarkEnd w:id="1160"/>
      <w:bookmarkEnd w:id="1161"/>
      <w:bookmarkEnd w:id="1162"/>
      <w:bookmarkEnd w:id="1163"/>
      <w:bookmarkEnd w:id="1164"/>
      <w:bookmarkEnd w:id="1165"/>
      <w:bookmarkEnd w:id="1166"/>
      <w:bookmarkEnd w:id="116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lastRenderedPageBreak/>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168" w:name="_Toc97037788"/>
      <w:bookmarkStart w:id="1169" w:name="_Toc97034911"/>
      <w:bookmarkStart w:id="1170" w:name="_Toc89426595"/>
      <w:bookmarkStart w:id="1171" w:name="_Toc94020380"/>
      <w:bookmarkStart w:id="1172" w:name="_Toc100939997"/>
      <w:bookmarkStart w:id="1173" w:name="_Toc104546863"/>
      <w:bookmarkStart w:id="1174" w:name="_Toc112937910"/>
      <w:bookmarkStart w:id="1175" w:name="_Toc114134667"/>
      <w:bookmarkStart w:id="1176" w:name="_Toc120681606"/>
      <w:bookmarkStart w:id="1177" w:name="_Toc133434793"/>
      <w:bookmarkStart w:id="1178" w:name="_Toc138693976"/>
      <w:bookmarkStart w:id="1179" w:name="_Toc144388480"/>
      <w:r>
        <w:t>5.1.3.4.4</w:t>
      </w:r>
      <w:r>
        <w:tab/>
        <w:t>Resource Custom Operations</w:t>
      </w:r>
      <w:bookmarkEnd w:id="1168"/>
      <w:bookmarkEnd w:id="1169"/>
      <w:bookmarkEnd w:id="1170"/>
      <w:bookmarkEnd w:id="1171"/>
      <w:bookmarkEnd w:id="1172"/>
      <w:bookmarkEnd w:id="1173"/>
      <w:bookmarkEnd w:id="1174"/>
      <w:bookmarkEnd w:id="1175"/>
      <w:bookmarkEnd w:id="1176"/>
      <w:bookmarkEnd w:id="1177"/>
      <w:bookmarkEnd w:id="1178"/>
      <w:bookmarkEnd w:id="1179"/>
    </w:p>
    <w:p w14:paraId="3791E135" w14:textId="77777777" w:rsidR="00E9750A" w:rsidRDefault="00A16F12">
      <w:r>
        <w:t>None in this release of the specification.</w:t>
      </w:r>
    </w:p>
    <w:p w14:paraId="72797429" w14:textId="77777777" w:rsidR="00E9750A" w:rsidRDefault="00A16F12">
      <w:pPr>
        <w:pStyle w:val="41"/>
      </w:pPr>
      <w:bookmarkStart w:id="1180" w:name="_Toc89426596"/>
      <w:bookmarkStart w:id="1181" w:name="_Toc94020381"/>
      <w:bookmarkStart w:id="1182" w:name="_Toc97034912"/>
      <w:bookmarkStart w:id="1183" w:name="_Toc97037789"/>
      <w:bookmarkStart w:id="1184" w:name="_Toc100939998"/>
      <w:bookmarkStart w:id="1185" w:name="_Toc104546864"/>
      <w:bookmarkStart w:id="1186" w:name="_Toc112937911"/>
      <w:bookmarkStart w:id="1187" w:name="_Toc114134668"/>
      <w:bookmarkStart w:id="1188" w:name="_Toc120681607"/>
      <w:bookmarkStart w:id="1189" w:name="_Toc133434794"/>
      <w:bookmarkStart w:id="1190" w:name="_Toc138693977"/>
      <w:bookmarkStart w:id="1191" w:name="_Toc144388481"/>
      <w:r>
        <w:t>5.1.3.5</w:t>
      </w:r>
      <w:r>
        <w:tab/>
        <w:t>Resource: Individual ADRF Data Retrieval Subscription</w:t>
      </w:r>
      <w:bookmarkEnd w:id="1180"/>
      <w:bookmarkEnd w:id="1181"/>
      <w:bookmarkEnd w:id="1182"/>
      <w:bookmarkEnd w:id="1183"/>
      <w:bookmarkEnd w:id="1184"/>
      <w:bookmarkEnd w:id="1185"/>
      <w:bookmarkEnd w:id="1186"/>
      <w:bookmarkEnd w:id="1187"/>
      <w:bookmarkEnd w:id="1188"/>
      <w:bookmarkEnd w:id="1189"/>
      <w:bookmarkEnd w:id="1190"/>
      <w:bookmarkEnd w:id="1191"/>
    </w:p>
    <w:p w14:paraId="386A34CB" w14:textId="77777777" w:rsidR="00E9750A" w:rsidRDefault="00A16F12">
      <w:pPr>
        <w:pStyle w:val="50"/>
      </w:pPr>
      <w:bookmarkStart w:id="1192" w:name="_Toc89426597"/>
      <w:bookmarkStart w:id="1193" w:name="_Toc94020382"/>
      <w:bookmarkStart w:id="1194" w:name="_Toc97034913"/>
      <w:bookmarkStart w:id="1195" w:name="_Toc97037790"/>
      <w:bookmarkStart w:id="1196" w:name="_Toc100939999"/>
      <w:bookmarkStart w:id="1197" w:name="_Toc104546865"/>
      <w:bookmarkStart w:id="1198" w:name="_Toc112937912"/>
      <w:bookmarkStart w:id="1199" w:name="_Toc114134669"/>
      <w:bookmarkStart w:id="1200" w:name="_Toc120681608"/>
      <w:bookmarkStart w:id="1201" w:name="_Toc133434795"/>
      <w:bookmarkStart w:id="1202" w:name="_Toc138693978"/>
      <w:bookmarkStart w:id="1203" w:name="_Toc144388482"/>
      <w:r>
        <w:t>5.1.3.5.1</w:t>
      </w:r>
      <w:r>
        <w:tab/>
        <w:t>Description</w:t>
      </w:r>
      <w:bookmarkEnd w:id="1192"/>
      <w:bookmarkEnd w:id="1193"/>
      <w:bookmarkEnd w:id="1194"/>
      <w:bookmarkEnd w:id="1195"/>
      <w:bookmarkEnd w:id="1196"/>
      <w:bookmarkEnd w:id="1197"/>
      <w:bookmarkEnd w:id="1198"/>
      <w:bookmarkEnd w:id="1199"/>
      <w:bookmarkEnd w:id="1200"/>
      <w:bookmarkEnd w:id="1201"/>
      <w:bookmarkEnd w:id="1202"/>
      <w:bookmarkEnd w:id="120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204" w:name="_Toc89426598"/>
      <w:bookmarkStart w:id="1205" w:name="_Toc94020383"/>
      <w:bookmarkStart w:id="1206" w:name="_Toc97034914"/>
      <w:bookmarkStart w:id="1207" w:name="_Toc97037791"/>
      <w:bookmarkStart w:id="1208" w:name="_Toc100940000"/>
      <w:bookmarkStart w:id="1209" w:name="_Toc104546866"/>
      <w:bookmarkStart w:id="1210" w:name="_Toc112937913"/>
      <w:bookmarkStart w:id="1211" w:name="_Toc114134670"/>
      <w:bookmarkStart w:id="1212" w:name="_Toc120681609"/>
      <w:bookmarkStart w:id="1213" w:name="_Toc133434796"/>
      <w:bookmarkStart w:id="1214" w:name="_Toc138693979"/>
      <w:bookmarkStart w:id="1215" w:name="_Toc144388483"/>
      <w:r>
        <w:t>5.1.3.5.2</w:t>
      </w:r>
      <w:r>
        <w:tab/>
        <w:t>Resource Definition</w:t>
      </w:r>
      <w:bookmarkEnd w:id="1204"/>
      <w:bookmarkEnd w:id="1205"/>
      <w:bookmarkEnd w:id="1206"/>
      <w:bookmarkEnd w:id="1207"/>
      <w:bookmarkEnd w:id="1208"/>
      <w:bookmarkEnd w:id="1209"/>
      <w:bookmarkEnd w:id="1210"/>
      <w:bookmarkEnd w:id="1211"/>
      <w:bookmarkEnd w:id="1212"/>
      <w:bookmarkEnd w:id="1213"/>
      <w:bookmarkEnd w:id="1214"/>
      <w:bookmarkEnd w:id="1215"/>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216" w:name="_Toc100940001"/>
      <w:bookmarkStart w:id="1217" w:name="_Toc89426599"/>
      <w:bookmarkStart w:id="1218" w:name="_Toc97034915"/>
      <w:bookmarkStart w:id="1219" w:name="_Toc97037792"/>
      <w:bookmarkStart w:id="1220" w:name="_Toc94020384"/>
      <w:bookmarkStart w:id="1221" w:name="_Toc114134671"/>
      <w:bookmarkStart w:id="1222" w:name="_Toc104546867"/>
      <w:bookmarkStart w:id="1223" w:name="_Toc112937914"/>
      <w:bookmarkStart w:id="1224" w:name="_Toc120681610"/>
      <w:bookmarkStart w:id="1225" w:name="_Toc133434797"/>
      <w:bookmarkStart w:id="1226" w:name="_Toc138693980"/>
      <w:bookmarkStart w:id="1227" w:name="_Toc144388484"/>
      <w:r>
        <w:lastRenderedPageBreak/>
        <w:t>5.1.3.5.3</w:t>
      </w:r>
      <w:r>
        <w:tab/>
        <w:t>Resource Standard Methods</w:t>
      </w:r>
      <w:bookmarkEnd w:id="1216"/>
      <w:bookmarkEnd w:id="1217"/>
      <w:bookmarkEnd w:id="1218"/>
      <w:bookmarkEnd w:id="1219"/>
      <w:bookmarkEnd w:id="1220"/>
      <w:bookmarkEnd w:id="1221"/>
      <w:bookmarkEnd w:id="1222"/>
      <w:bookmarkEnd w:id="1223"/>
      <w:bookmarkEnd w:id="1224"/>
      <w:bookmarkEnd w:id="1225"/>
      <w:bookmarkEnd w:id="1226"/>
      <w:bookmarkEnd w:id="1227"/>
    </w:p>
    <w:p w14:paraId="4DECD73B" w14:textId="77777777" w:rsidR="00E9750A" w:rsidRDefault="00A16F12">
      <w:pPr>
        <w:pStyle w:val="6"/>
      </w:pPr>
      <w:bookmarkStart w:id="1228" w:name="_Toc89426600"/>
      <w:bookmarkStart w:id="1229" w:name="_Toc94020385"/>
      <w:bookmarkStart w:id="1230" w:name="_Toc97034916"/>
      <w:bookmarkStart w:id="1231" w:name="_Toc97037793"/>
      <w:bookmarkStart w:id="1232" w:name="_Toc100940002"/>
      <w:bookmarkStart w:id="1233" w:name="_Toc104546868"/>
      <w:bookmarkStart w:id="1234" w:name="_Toc112937915"/>
      <w:bookmarkStart w:id="1235" w:name="_Toc114134672"/>
      <w:bookmarkStart w:id="1236" w:name="_Toc120681611"/>
      <w:bookmarkStart w:id="1237" w:name="_Toc133434798"/>
      <w:bookmarkStart w:id="1238" w:name="_Toc138693981"/>
      <w:bookmarkStart w:id="1239" w:name="_Toc144388485"/>
      <w:r>
        <w:t>5.1.3.5.3.1</w:t>
      </w:r>
      <w:r>
        <w:tab/>
        <w:t>DELETE</w:t>
      </w:r>
      <w:bookmarkEnd w:id="1228"/>
      <w:bookmarkEnd w:id="1229"/>
      <w:bookmarkEnd w:id="1230"/>
      <w:bookmarkEnd w:id="1231"/>
      <w:bookmarkEnd w:id="1232"/>
      <w:bookmarkEnd w:id="1233"/>
      <w:bookmarkEnd w:id="1234"/>
      <w:bookmarkEnd w:id="1235"/>
      <w:bookmarkEnd w:id="1236"/>
      <w:bookmarkEnd w:id="1237"/>
      <w:bookmarkEnd w:id="1238"/>
      <w:bookmarkEnd w:id="1239"/>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240" w:name="_Toc112937916"/>
      <w:bookmarkStart w:id="1241" w:name="_Toc97037794"/>
      <w:bookmarkStart w:id="1242" w:name="_Toc114134673"/>
      <w:bookmarkStart w:id="1243" w:name="_Toc120681612"/>
      <w:bookmarkStart w:id="1244" w:name="_Toc104546869"/>
      <w:bookmarkStart w:id="1245" w:name="_Toc100940003"/>
      <w:bookmarkStart w:id="1246" w:name="_Toc97034917"/>
      <w:bookmarkStart w:id="1247" w:name="_Toc89426601"/>
      <w:bookmarkStart w:id="1248" w:name="_Toc94020386"/>
      <w:bookmarkStart w:id="1249"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lastRenderedPageBreak/>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250" w:name="_Toc138693982"/>
      <w:bookmarkStart w:id="1251" w:name="_Toc144388486"/>
      <w:r>
        <w:t>5.1.3.5.4</w:t>
      </w:r>
      <w:r>
        <w:tab/>
        <w:t>Resource Custom Operations</w:t>
      </w:r>
      <w:bookmarkEnd w:id="1240"/>
      <w:bookmarkEnd w:id="1241"/>
      <w:bookmarkEnd w:id="1242"/>
      <w:bookmarkEnd w:id="1243"/>
      <w:bookmarkEnd w:id="1244"/>
      <w:bookmarkEnd w:id="1245"/>
      <w:bookmarkEnd w:id="1246"/>
      <w:bookmarkEnd w:id="1247"/>
      <w:bookmarkEnd w:id="1248"/>
      <w:bookmarkEnd w:id="1249"/>
      <w:bookmarkEnd w:id="1250"/>
      <w:bookmarkEnd w:id="1251"/>
    </w:p>
    <w:p w14:paraId="4563DA5A" w14:textId="77777777" w:rsidR="00E9750A" w:rsidRDefault="00A16F12">
      <w:r>
        <w:t>None in this release of the specification.</w:t>
      </w:r>
    </w:p>
    <w:p w14:paraId="22BC993F" w14:textId="77777777" w:rsidR="00E9750A" w:rsidRDefault="00A16F12">
      <w:pPr>
        <w:pStyle w:val="31"/>
      </w:pPr>
      <w:bookmarkStart w:id="1252" w:name="_Toc72766458"/>
      <w:bookmarkStart w:id="1253" w:name="_Toc72767025"/>
      <w:bookmarkStart w:id="1254" w:name="_Toc73042477"/>
      <w:bookmarkStart w:id="1255" w:name="_Toc81242821"/>
      <w:bookmarkStart w:id="1256" w:name="_Toc89426602"/>
      <w:bookmarkStart w:id="1257" w:name="_Toc94020387"/>
      <w:bookmarkStart w:id="1258" w:name="_Toc97034918"/>
      <w:bookmarkStart w:id="1259" w:name="_Toc97037795"/>
      <w:bookmarkStart w:id="1260" w:name="_Toc100940004"/>
      <w:bookmarkStart w:id="1261" w:name="_Toc104546870"/>
      <w:bookmarkStart w:id="1262" w:name="_Toc112937917"/>
      <w:bookmarkStart w:id="1263" w:name="_Toc114134674"/>
      <w:bookmarkStart w:id="1264" w:name="_Toc120681613"/>
      <w:bookmarkStart w:id="1265" w:name="_Toc133434800"/>
      <w:bookmarkStart w:id="1266" w:name="_Toc138693983"/>
      <w:bookmarkStart w:id="1267" w:name="_Toc144388487"/>
      <w:r>
        <w:t>5.1.4</w:t>
      </w:r>
      <w:r>
        <w:tab/>
        <w:t>Custom Operations without associated resources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384FC49A" w14:textId="77777777" w:rsidR="00E9750A" w:rsidRDefault="00A16F12">
      <w:pPr>
        <w:pStyle w:val="41"/>
      </w:pPr>
      <w:bookmarkStart w:id="1268" w:name="_Toc72766459"/>
      <w:bookmarkStart w:id="1269" w:name="_Toc72767026"/>
      <w:bookmarkStart w:id="1270" w:name="_Toc73042478"/>
      <w:bookmarkStart w:id="1271" w:name="_Toc81242822"/>
      <w:bookmarkStart w:id="1272" w:name="_Toc89426603"/>
      <w:bookmarkStart w:id="1273" w:name="_Toc94020388"/>
      <w:bookmarkStart w:id="1274" w:name="_Toc97034919"/>
      <w:bookmarkStart w:id="1275" w:name="_Toc97037796"/>
      <w:bookmarkStart w:id="1276" w:name="_Toc100940005"/>
      <w:bookmarkStart w:id="1277" w:name="_Toc104546871"/>
      <w:bookmarkStart w:id="1278" w:name="_Toc112937918"/>
      <w:bookmarkStart w:id="1279" w:name="_Toc114134675"/>
      <w:bookmarkStart w:id="1280" w:name="_Toc120681614"/>
      <w:bookmarkStart w:id="1281" w:name="_Toc133434801"/>
      <w:bookmarkStart w:id="1282" w:name="_Toc138693984"/>
      <w:bookmarkStart w:id="1283" w:name="_Toc144388488"/>
      <w:r>
        <w:t>5.1.4.1</w:t>
      </w:r>
      <w:r>
        <w:tab/>
        <w:t>Overview</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5pt;height:191pt" o:ole="">
            <v:imagedata r:id="rId50" o:title="" cropbottom="7081f" cropright="4734f"/>
          </v:shape>
          <o:OLEObject Type="Embed" ProgID="Visio.Drawing.15" ShapeID="_x0000_i1045" DrawAspect="Content" ObjectID="_1756130703"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284" w:name="_Toc97034920"/>
      <w:bookmarkStart w:id="1285" w:name="_Toc112937919"/>
      <w:bookmarkStart w:id="1286" w:name="_Toc94020389"/>
      <w:bookmarkStart w:id="1287" w:name="_Toc97037797"/>
      <w:bookmarkStart w:id="1288" w:name="_Toc81242823"/>
      <w:bookmarkStart w:id="1289" w:name="_Toc89426604"/>
      <w:bookmarkStart w:id="1290" w:name="_Toc72767027"/>
      <w:bookmarkStart w:id="1291" w:name="_Toc73042479"/>
      <w:bookmarkStart w:id="1292" w:name="_Toc72766460"/>
      <w:bookmarkStart w:id="1293" w:name="_Toc100940006"/>
      <w:bookmarkStart w:id="1294" w:name="_Toc104546872"/>
      <w:bookmarkStart w:id="1295" w:name="_Toc114134676"/>
      <w:bookmarkStart w:id="1296" w:name="_Toc120681615"/>
      <w:bookmarkStart w:id="1297" w:name="_Toc133434802"/>
      <w:bookmarkStart w:id="1298" w:name="_Toc138693985"/>
      <w:bookmarkStart w:id="1299" w:name="_Toc144388489"/>
      <w:r>
        <w:lastRenderedPageBreak/>
        <w:t>5.1.4.2</w:t>
      </w:r>
      <w:r>
        <w:tab/>
        <w:t>Operation: request-storage-sub</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E6209B3" w14:textId="77777777" w:rsidR="00E9750A" w:rsidRDefault="00A16F12">
      <w:pPr>
        <w:pStyle w:val="50"/>
      </w:pPr>
      <w:bookmarkStart w:id="1300" w:name="_Toc97034921"/>
      <w:bookmarkStart w:id="1301" w:name="_Toc94020390"/>
      <w:bookmarkStart w:id="1302" w:name="_Toc112937920"/>
      <w:bookmarkStart w:id="1303" w:name="_Toc104546873"/>
      <w:bookmarkStart w:id="1304" w:name="_Toc100940007"/>
      <w:bookmarkStart w:id="1305" w:name="_Toc114134677"/>
      <w:bookmarkStart w:id="1306" w:name="_Toc120681616"/>
      <w:bookmarkStart w:id="1307" w:name="_Toc97037798"/>
      <w:bookmarkStart w:id="1308" w:name="_Toc72766461"/>
      <w:bookmarkStart w:id="1309" w:name="_Toc72767028"/>
      <w:bookmarkStart w:id="1310" w:name="_Toc73042480"/>
      <w:bookmarkStart w:id="1311" w:name="_Toc81242824"/>
      <w:bookmarkStart w:id="1312" w:name="_Toc89426605"/>
      <w:bookmarkStart w:id="1313" w:name="_Toc133434803"/>
      <w:bookmarkStart w:id="1314" w:name="_Toc138693986"/>
      <w:bookmarkStart w:id="1315" w:name="_Toc144388490"/>
      <w:r>
        <w:t>5.1.4.2.1</w:t>
      </w:r>
      <w:r>
        <w:tab/>
        <w:t>Description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316" w:name="_Toc73042481"/>
      <w:bookmarkStart w:id="1317" w:name="_Toc89426606"/>
      <w:bookmarkStart w:id="1318" w:name="_Toc81242825"/>
      <w:bookmarkStart w:id="1319" w:name="_Toc72767029"/>
      <w:bookmarkStart w:id="1320" w:name="_Toc72766462"/>
      <w:bookmarkStart w:id="1321" w:name="_Toc94020391"/>
      <w:bookmarkStart w:id="1322" w:name="_Toc97034922"/>
      <w:bookmarkStart w:id="1323" w:name="_Toc97037799"/>
      <w:bookmarkStart w:id="1324" w:name="_Toc100940008"/>
      <w:bookmarkStart w:id="1325" w:name="_Toc104546874"/>
      <w:bookmarkStart w:id="1326" w:name="_Toc112937921"/>
      <w:bookmarkStart w:id="1327" w:name="_Toc114134678"/>
      <w:bookmarkStart w:id="1328" w:name="_Toc120681617"/>
      <w:bookmarkStart w:id="1329" w:name="_Toc133434804"/>
      <w:bookmarkStart w:id="1330" w:name="_Toc138693987"/>
      <w:bookmarkStart w:id="1331" w:name="_Toc144388491"/>
      <w:r>
        <w:t>5.1.4.2.2</w:t>
      </w:r>
      <w:r>
        <w:tab/>
        <w:t>Operation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332" w:name="_Toc72767030"/>
      <w:bookmarkStart w:id="1333" w:name="_Toc72766463"/>
      <w:bookmarkStart w:id="1334" w:name="_Toc81242826"/>
      <w:bookmarkStart w:id="1335" w:name="_Toc73042482"/>
      <w:bookmarkStart w:id="1336" w:name="_Toc94020392"/>
      <w:bookmarkStart w:id="1337" w:name="_Toc89426607"/>
      <w:bookmarkStart w:id="1338" w:name="_Toc97037800"/>
      <w:bookmarkStart w:id="1339" w:name="_Toc97034923"/>
      <w:bookmarkStart w:id="1340" w:name="_Toc100940009"/>
      <w:bookmarkStart w:id="1341" w:name="_Toc104546875"/>
      <w:bookmarkStart w:id="1342" w:name="_Toc112937922"/>
      <w:bookmarkStart w:id="1343" w:name="_Toc114134679"/>
      <w:bookmarkStart w:id="1344" w:name="_Toc120681618"/>
      <w:bookmarkStart w:id="1345" w:name="_Toc133434805"/>
      <w:bookmarkStart w:id="1346" w:name="_Toc138693988"/>
      <w:bookmarkStart w:id="1347" w:name="_Toc144388492"/>
      <w:r>
        <w:t>5.1.4.3</w:t>
      </w:r>
      <w:r>
        <w:tab/>
        <w:t>Operation: request-storage-sub-removal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93F017C" w14:textId="77777777" w:rsidR="00E9750A" w:rsidRDefault="00A16F12">
      <w:pPr>
        <w:pStyle w:val="50"/>
      </w:pPr>
      <w:bookmarkStart w:id="1348" w:name="_Toc97034924"/>
      <w:bookmarkStart w:id="1349" w:name="_Toc94020393"/>
      <w:bookmarkStart w:id="1350" w:name="_Toc97037801"/>
      <w:bookmarkStart w:id="1351" w:name="_Toc100940010"/>
      <w:bookmarkStart w:id="1352" w:name="_Toc89426608"/>
      <w:bookmarkStart w:id="1353" w:name="_Toc104546876"/>
      <w:bookmarkStart w:id="1354" w:name="_Toc112937923"/>
      <w:bookmarkStart w:id="1355" w:name="_Toc114134680"/>
      <w:bookmarkStart w:id="1356" w:name="_Toc120681619"/>
      <w:bookmarkStart w:id="1357" w:name="_Toc133434806"/>
      <w:bookmarkStart w:id="1358" w:name="_Toc138693989"/>
      <w:bookmarkStart w:id="1359" w:name="_Toc144388493"/>
      <w:r>
        <w:t>5.1.4.3.1</w:t>
      </w:r>
      <w:r>
        <w:tab/>
        <w:t>Description</w:t>
      </w:r>
      <w:bookmarkEnd w:id="1348"/>
      <w:bookmarkEnd w:id="1349"/>
      <w:bookmarkEnd w:id="1350"/>
      <w:bookmarkEnd w:id="1351"/>
      <w:bookmarkEnd w:id="1352"/>
      <w:bookmarkEnd w:id="1353"/>
      <w:bookmarkEnd w:id="1354"/>
      <w:bookmarkEnd w:id="1355"/>
      <w:bookmarkEnd w:id="1356"/>
      <w:bookmarkEnd w:id="1357"/>
      <w:bookmarkEnd w:id="1358"/>
      <w:bookmarkEnd w:id="1359"/>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360" w:name="_Toc89426609"/>
      <w:bookmarkStart w:id="1361" w:name="_Toc94020394"/>
      <w:bookmarkStart w:id="1362" w:name="_Toc97034925"/>
      <w:bookmarkStart w:id="1363" w:name="_Toc97037802"/>
      <w:bookmarkStart w:id="1364" w:name="_Toc100940011"/>
      <w:bookmarkStart w:id="1365" w:name="_Toc104546877"/>
      <w:bookmarkStart w:id="1366" w:name="_Toc112937924"/>
      <w:bookmarkStart w:id="1367" w:name="_Toc114134681"/>
      <w:bookmarkStart w:id="1368" w:name="_Toc120681620"/>
      <w:bookmarkStart w:id="1369" w:name="_Toc133434807"/>
      <w:bookmarkStart w:id="1370" w:name="_Toc138693990"/>
      <w:bookmarkStart w:id="1371" w:name="_Toc144388494"/>
      <w:r>
        <w:t>5.1.4.3.2</w:t>
      </w:r>
      <w:r>
        <w:tab/>
        <w:t>Operation Definition</w:t>
      </w:r>
      <w:bookmarkEnd w:id="1360"/>
      <w:bookmarkEnd w:id="1361"/>
      <w:bookmarkEnd w:id="1362"/>
      <w:bookmarkEnd w:id="1363"/>
      <w:bookmarkEnd w:id="1364"/>
      <w:bookmarkEnd w:id="1365"/>
      <w:bookmarkEnd w:id="1366"/>
      <w:bookmarkEnd w:id="1367"/>
      <w:bookmarkEnd w:id="1368"/>
      <w:bookmarkEnd w:id="1369"/>
      <w:bookmarkEnd w:id="1370"/>
      <w:bookmarkEnd w:id="1371"/>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372" w:name="_Toc114134682"/>
      <w:bookmarkStart w:id="1373" w:name="_Toc120681621"/>
      <w:bookmarkStart w:id="1374" w:name="_Toc97037803"/>
      <w:bookmarkStart w:id="1375" w:name="_Toc97034926"/>
      <w:bookmarkStart w:id="1376" w:name="_Toc112937925"/>
      <w:bookmarkStart w:id="1377" w:name="_Toc104546878"/>
      <w:bookmarkStart w:id="1378" w:name="_Toc100940012"/>
      <w:bookmarkStart w:id="1379" w:name="_Toc133434808"/>
      <w:bookmarkStart w:id="1380" w:name="_Toc138693991"/>
      <w:bookmarkStart w:id="1381" w:name="_Toc144388495"/>
      <w:r>
        <w:lastRenderedPageBreak/>
        <w:t>5.1.4.4</w:t>
      </w:r>
      <w:r>
        <w:tab/>
        <w:t>Operation: remove-stored-data-analytics</w:t>
      </w:r>
      <w:bookmarkEnd w:id="1372"/>
      <w:bookmarkEnd w:id="1373"/>
      <w:bookmarkEnd w:id="1374"/>
      <w:bookmarkEnd w:id="1375"/>
      <w:bookmarkEnd w:id="1376"/>
      <w:bookmarkEnd w:id="1377"/>
      <w:bookmarkEnd w:id="1378"/>
      <w:bookmarkEnd w:id="1379"/>
      <w:bookmarkEnd w:id="1380"/>
      <w:bookmarkEnd w:id="1381"/>
    </w:p>
    <w:p w14:paraId="397148E8" w14:textId="77777777" w:rsidR="00E9750A" w:rsidRDefault="00A16F12">
      <w:pPr>
        <w:pStyle w:val="50"/>
      </w:pPr>
      <w:bookmarkStart w:id="1382" w:name="_Toc104546879"/>
      <w:bookmarkStart w:id="1383" w:name="_Toc97037804"/>
      <w:bookmarkStart w:id="1384" w:name="_Toc100940013"/>
      <w:bookmarkStart w:id="1385" w:name="_Toc97034927"/>
      <w:bookmarkStart w:id="1386" w:name="_Toc114134683"/>
      <w:bookmarkStart w:id="1387" w:name="_Toc112937926"/>
      <w:bookmarkStart w:id="1388" w:name="_Toc120681622"/>
      <w:bookmarkStart w:id="1389" w:name="_Toc133434809"/>
      <w:bookmarkStart w:id="1390" w:name="_Toc138693992"/>
      <w:bookmarkStart w:id="1391" w:name="_Toc144388496"/>
      <w:r>
        <w:t>5.1.4.4.1</w:t>
      </w:r>
      <w:r>
        <w:tab/>
        <w:t>Description</w:t>
      </w:r>
      <w:bookmarkEnd w:id="1382"/>
      <w:bookmarkEnd w:id="1383"/>
      <w:bookmarkEnd w:id="1384"/>
      <w:bookmarkEnd w:id="1385"/>
      <w:bookmarkEnd w:id="1386"/>
      <w:bookmarkEnd w:id="1387"/>
      <w:bookmarkEnd w:id="1388"/>
      <w:bookmarkEnd w:id="1389"/>
      <w:bookmarkEnd w:id="1390"/>
      <w:bookmarkEnd w:id="139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392" w:name="_Toc97034928"/>
      <w:bookmarkStart w:id="1393" w:name="_Toc97037805"/>
      <w:bookmarkStart w:id="1394" w:name="_Toc100940014"/>
      <w:bookmarkStart w:id="1395" w:name="_Toc104546880"/>
      <w:bookmarkStart w:id="1396" w:name="_Toc112937927"/>
      <w:bookmarkStart w:id="1397" w:name="_Toc114134684"/>
      <w:bookmarkStart w:id="1398" w:name="_Toc120681623"/>
      <w:bookmarkStart w:id="1399" w:name="_Toc133434810"/>
      <w:bookmarkStart w:id="1400" w:name="_Toc138693993"/>
      <w:bookmarkStart w:id="1401" w:name="_Toc144388497"/>
      <w:r>
        <w:t>5.1.4.4.2</w:t>
      </w:r>
      <w:r>
        <w:tab/>
        <w:t>Operation Definition</w:t>
      </w:r>
      <w:bookmarkEnd w:id="1392"/>
      <w:bookmarkEnd w:id="1393"/>
      <w:bookmarkEnd w:id="1394"/>
      <w:bookmarkEnd w:id="1395"/>
      <w:bookmarkEnd w:id="1396"/>
      <w:bookmarkEnd w:id="1397"/>
      <w:bookmarkEnd w:id="1398"/>
      <w:bookmarkEnd w:id="1399"/>
      <w:bookmarkEnd w:id="1400"/>
      <w:bookmarkEnd w:id="1401"/>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402" w:name="_Toc72766464"/>
      <w:bookmarkStart w:id="1403" w:name="_Toc72767031"/>
      <w:bookmarkStart w:id="1404" w:name="_Toc73042483"/>
      <w:bookmarkStart w:id="1405" w:name="_Toc89426610"/>
      <w:bookmarkStart w:id="1406" w:name="_Toc81242827"/>
      <w:bookmarkStart w:id="1407" w:name="_Toc97034929"/>
      <w:bookmarkStart w:id="1408" w:name="_Toc94020395"/>
      <w:bookmarkStart w:id="1409" w:name="_Toc100940015"/>
      <w:bookmarkStart w:id="1410" w:name="_Toc97037806"/>
      <w:bookmarkStart w:id="1411" w:name="_Toc104546881"/>
      <w:bookmarkStart w:id="1412" w:name="_Toc112937928"/>
      <w:bookmarkStart w:id="1413" w:name="_Toc114134685"/>
      <w:bookmarkStart w:id="1414" w:name="_Toc120681624"/>
      <w:bookmarkStart w:id="1415" w:name="_Toc133434811"/>
      <w:bookmarkStart w:id="1416" w:name="_Toc138693994"/>
      <w:bookmarkStart w:id="1417" w:name="_Toc144388498"/>
      <w:r>
        <w:t>5.1.5</w:t>
      </w:r>
      <w:r>
        <w:tab/>
        <w:t>Notifications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0990CC5C" w14:textId="77777777" w:rsidR="00E9750A" w:rsidRDefault="00A16F12">
      <w:pPr>
        <w:pStyle w:val="41"/>
      </w:pPr>
      <w:bookmarkStart w:id="1418" w:name="_Toc72766465"/>
      <w:bookmarkStart w:id="1419" w:name="_Toc72767032"/>
      <w:bookmarkStart w:id="1420" w:name="_Toc73042484"/>
      <w:bookmarkStart w:id="1421" w:name="_Toc81242828"/>
      <w:bookmarkStart w:id="1422" w:name="_Toc89426611"/>
      <w:bookmarkStart w:id="1423" w:name="_Toc94020396"/>
      <w:bookmarkStart w:id="1424" w:name="_Toc97034930"/>
      <w:bookmarkStart w:id="1425" w:name="_Toc97037807"/>
      <w:bookmarkStart w:id="1426" w:name="_Toc100940016"/>
      <w:bookmarkStart w:id="1427" w:name="_Toc104546882"/>
      <w:bookmarkStart w:id="1428" w:name="_Toc112937929"/>
      <w:bookmarkStart w:id="1429" w:name="_Toc114134686"/>
      <w:bookmarkStart w:id="1430" w:name="_Toc120681625"/>
      <w:bookmarkStart w:id="1431" w:name="_Toc133434812"/>
      <w:bookmarkStart w:id="1432" w:name="_Toc138693995"/>
      <w:bookmarkStart w:id="1433" w:name="_Toc144388499"/>
      <w:r>
        <w:t>5.1.5.1</w:t>
      </w:r>
      <w:r>
        <w:tab/>
        <w:t>General</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434" w:name="_Toc72766466"/>
      <w:bookmarkStart w:id="1435" w:name="_Toc72767033"/>
      <w:bookmarkStart w:id="1436" w:name="_Toc73042485"/>
      <w:bookmarkStart w:id="1437" w:name="_Toc81242829"/>
      <w:bookmarkStart w:id="1438" w:name="_Toc89426612"/>
      <w:bookmarkStart w:id="1439" w:name="_Toc94020397"/>
      <w:bookmarkStart w:id="1440" w:name="_Toc97034931"/>
      <w:bookmarkStart w:id="1441" w:name="_Toc97037808"/>
      <w:bookmarkStart w:id="1442" w:name="_Toc100940017"/>
      <w:bookmarkStart w:id="1443" w:name="_Toc104546883"/>
      <w:bookmarkStart w:id="1444" w:name="_Toc112937930"/>
      <w:bookmarkStart w:id="1445" w:name="_Toc114134687"/>
      <w:bookmarkStart w:id="1446" w:name="_Toc120681626"/>
      <w:bookmarkStart w:id="1447" w:name="_Toc133434813"/>
      <w:bookmarkStart w:id="1448" w:name="_Toc138693996"/>
      <w:bookmarkStart w:id="1449" w:name="_Toc144388500"/>
      <w:r>
        <w:t>5.1.5.2</w:t>
      </w:r>
      <w:r>
        <w:tab/>
        <w:t>Retrieval Notification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2B666E6E" w14:textId="77777777" w:rsidR="00E9750A" w:rsidRDefault="00A16F12">
      <w:pPr>
        <w:pStyle w:val="50"/>
      </w:pPr>
      <w:bookmarkStart w:id="1450" w:name="_Toc72766467"/>
      <w:bookmarkStart w:id="1451" w:name="_Toc72767034"/>
      <w:bookmarkStart w:id="1452" w:name="_Toc73042486"/>
      <w:bookmarkStart w:id="1453" w:name="_Toc81242830"/>
      <w:bookmarkStart w:id="1454" w:name="_Toc89426613"/>
      <w:bookmarkStart w:id="1455" w:name="_Toc94020398"/>
      <w:bookmarkStart w:id="1456" w:name="_Toc97034932"/>
      <w:bookmarkStart w:id="1457" w:name="_Toc97037809"/>
      <w:bookmarkStart w:id="1458" w:name="_Toc100940018"/>
      <w:bookmarkStart w:id="1459" w:name="_Toc104546884"/>
      <w:bookmarkStart w:id="1460" w:name="_Toc112937931"/>
      <w:bookmarkStart w:id="1461" w:name="_Toc114134688"/>
      <w:bookmarkStart w:id="1462" w:name="_Toc120681627"/>
      <w:bookmarkStart w:id="1463" w:name="_Toc133434814"/>
      <w:bookmarkStart w:id="1464" w:name="_Toc138693997"/>
      <w:bookmarkStart w:id="1465" w:name="_Toc144388501"/>
      <w:r>
        <w:t>5.1.5.2.1</w:t>
      </w:r>
      <w:r>
        <w:tab/>
        <w:t>Description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466" w:name="_Toc72766468"/>
      <w:bookmarkStart w:id="1467" w:name="_Toc72767035"/>
      <w:bookmarkStart w:id="1468" w:name="_Toc73042487"/>
      <w:bookmarkStart w:id="1469" w:name="_Toc81242831"/>
      <w:bookmarkStart w:id="1470" w:name="_Toc89426614"/>
      <w:bookmarkStart w:id="1471" w:name="_Toc94020399"/>
      <w:bookmarkStart w:id="1472" w:name="_Toc97034933"/>
      <w:bookmarkStart w:id="1473" w:name="_Toc97037810"/>
      <w:bookmarkStart w:id="1474" w:name="_Toc100940019"/>
      <w:bookmarkStart w:id="1475" w:name="_Toc104546885"/>
      <w:bookmarkStart w:id="1476" w:name="_Toc112937932"/>
      <w:bookmarkStart w:id="1477" w:name="_Toc114134689"/>
      <w:bookmarkStart w:id="1478" w:name="_Toc120681628"/>
      <w:bookmarkStart w:id="1479" w:name="_Toc133434815"/>
      <w:bookmarkStart w:id="1480" w:name="_Toc138693998"/>
      <w:bookmarkStart w:id="1481" w:name="_Toc144388502"/>
      <w:r>
        <w:t>5.1.5.2.2</w:t>
      </w:r>
      <w:r>
        <w:tab/>
        <w:t>Target URI</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lastRenderedPageBreak/>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482" w:name="_Toc72766469"/>
      <w:bookmarkStart w:id="1483" w:name="_Toc72767036"/>
      <w:bookmarkStart w:id="1484" w:name="_Toc73042488"/>
      <w:bookmarkStart w:id="1485" w:name="_Toc81242832"/>
      <w:bookmarkStart w:id="1486" w:name="_Toc89426615"/>
      <w:bookmarkStart w:id="1487" w:name="_Toc94020400"/>
      <w:bookmarkStart w:id="1488" w:name="_Toc97034934"/>
      <w:bookmarkStart w:id="1489" w:name="_Toc97037811"/>
      <w:bookmarkStart w:id="1490" w:name="_Toc100940020"/>
      <w:bookmarkStart w:id="1491" w:name="_Toc104546886"/>
      <w:bookmarkStart w:id="1492" w:name="_Toc112937933"/>
      <w:bookmarkStart w:id="1493" w:name="_Toc114134690"/>
      <w:bookmarkStart w:id="1494" w:name="_Toc120681629"/>
      <w:bookmarkStart w:id="1495" w:name="_Toc133434816"/>
      <w:bookmarkStart w:id="1496" w:name="_Toc138693999"/>
      <w:bookmarkStart w:id="1497" w:name="_Toc144388503"/>
      <w:r>
        <w:t>5.1.5.2.3</w:t>
      </w:r>
      <w:r>
        <w:tab/>
        <w:t>Standard Methods</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C058296" w14:textId="77777777" w:rsidR="00E9750A" w:rsidRDefault="00A16F12">
      <w:pPr>
        <w:pStyle w:val="6"/>
      </w:pPr>
      <w:bookmarkStart w:id="1498" w:name="_Toc72766470"/>
      <w:bookmarkStart w:id="1499" w:name="_Toc72767037"/>
      <w:bookmarkStart w:id="1500" w:name="_Toc73042489"/>
      <w:bookmarkStart w:id="1501" w:name="_Toc81242833"/>
      <w:bookmarkStart w:id="1502" w:name="_Toc89426616"/>
      <w:bookmarkStart w:id="1503" w:name="_Toc94020401"/>
      <w:bookmarkStart w:id="1504" w:name="_Toc97034935"/>
      <w:bookmarkStart w:id="1505" w:name="_Toc97037812"/>
      <w:bookmarkStart w:id="1506" w:name="_Toc100940021"/>
      <w:bookmarkStart w:id="1507" w:name="_Toc104546887"/>
      <w:bookmarkStart w:id="1508" w:name="_Toc112937934"/>
      <w:bookmarkStart w:id="1509" w:name="_Toc114134691"/>
      <w:bookmarkStart w:id="1510" w:name="_Toc120681630"/>
      <w:bookmarkStart w:id="1511" w:name="_Toc133434817"/>
      <w:bookmarkStart w:id="1512" w:name="_Toc138694000"/>
      <w:bookmarkStart w:id="1513" w:name="_Toc144388504"/>
      <w:r>
        <w:t>5.1.5.2.3.1</w:t>
      </w:r>
      <w:r>
        <w:tab/>
        <w:t>POST</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lastRenderedPageBreak/>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514" w:name="_Toc97037813"/>
      <w:bookmarkStart w:id="1515" w:name="_Toc97034937"/>
      <w:bookmarkStart w:id="1516" w:name="_Toc81242835"/>
      <w:bookmarkStart w:id="1517" w:name="_Toc104546888"/>
      <w:bookmarkStart w:id="1518" w:name="_Toc100940022"/>
      <w:bookmarkStart w:id="1519" w:name="_Toc89426618"/>
      <w:bookmarkStart w:id="1520" w:name="_Toc94020403"/>
      <w:bookmarkStart w:id="1521" w:name="_Toc112937935"/>
      <w:bookmarkStart w:id="1522" w:name="_Toc73042491"/>
      <w:bookmarkStart w:id="1523" w:name="_Toc72766472"/>
      <w:bookmarkStart w:id="1524" w:name="_Toc72767039"/>
      <w:bookmarkStart w:id="1525" w:name="_Toc114134692"/>
      <w:bookmarkStart w:id="1526" w:name="_Toc120681631"/>
      <w:bookmarkStart w:id="1527" w:name="_Toc133434818"/>
      <w:bookmarkStart w:id="1528" w:name="_Toc138694001"/>
      <w:bookmarkStart w:id="1529" w:name="_Toc144388505"/>
      <w:r>
        <w:t>5.1.6</w:t>
      </w:r>
      <w:r>
        <w:tab/>
        <w:t>Data Model</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5C6AF3A6" w14:textId="77777777" w:rsidR="00E9750A" w:rsidRDefault="00A16F12">
      <w:pPr>
        <w:pStyle w:val="41"/>
      </w:pPr>
      <w:bookmarkStart w:id="1530" w:name="_Toc72766473"/>
      <w:bookmarkStart w:id="1531" w:name="_Toc72767040"/>
      <w:bookmarkStart w:id="1532" w:name="_Toc73042492"/>
      <w:bookmarkStart w:id="1533" w:name="_Toc81242836"/>
      <w:bookmarkStart w:id="1534" w:name="_Toc89426619"/>
      <w:bookmarkStart w:id="1535" w:name="_Toc94020404"/>
      <w:bookmarkStart w:id="1536" w:name="_Toc97034938"/>
      <w:bookmarkStart w:id="1537" w:name="_Toc97037814"/>
      <w:bookmarkStart w:id="1538" w:name="_Toc100940023"/>
      <w:bookmarkStart w:id="1539" w:name="_Toc104546889"/>
      <w:bookmarkStart w:id="1540" w:name="_Toc112937936"/>
      <w:bookmarkStart w:id="1541" w:name="_Toc114134693"/>
      <w:bookmarkStart w:id="1542" w:name="_Toc120681632"/>
      <w:bookmarkStart w:id="1543" w:name="_Toc133434819"/>
      <w:bookmarkStart w:id="1544" w:name="_Toc138694002"/>
      <w:bookmarkStart w:id="1545" w:name="_Toc144388506"/>
      <w:r>
        <w:t>5.1.6.1</w:t>
      </w:r>
      <w:r>
        <w:tab/>
        <w:t>General</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546" w:name="_Hlk91663035"/>
            <w:r>
              <w:rPr>
                <w:lang w:eastAsia="zh-CN"/>
              </w:rPr>
              <w:t>Contains information about Data or Analytics specification.</w:t>
            </w:r>
            <w:bookmarkEnd w:id="154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547" w:name="_Toc114134694"/>
      <w:bookmarkStart w:id="1548" w:name="_Toc120681633"/>
      <w:bookmarkStart w:id="1549" w:name="_Toc112937937"/>
      <w:bookmarkStart w:id="1550" w:name="_Toc100940024"/>
      <w:bookmarkStart w:id="1551" w:name="_Toc104546890"/>
      <w:bookmarkStart w:id="1552" w:name="_Toc97034939"/>
      <w:bookmarkStart w:id="1553" w:name="_Toc97037815"/>
      <w:bookmarkStart w:id="1554" w:name="_Toc81242837"/>
      <w:bookmarkStart w:id="1555" w:name="_Toc89426620"/>
      <w:bookmarkStart w:id="1556" w:name="_Toc94020405"/>
      <w:bookmarkStart w:id="1557" w:name="_Toc73042493"/>
      <w:bookmarkStart w:id="1558" w:name="_Toc72766474"/>
      <w:bookmarkStart w:id="1559" w:name="_Toc72767041"/>
      <w:bookmarkStart w:id="1560" w:name="_Toc133434820"/>
      <w:bookmarkStart w:id="1561" w:name="_Toc138694003"/>
      <w:bookmarkStart w:id="1562" w:name="_Toc144388507"/>
      <w:r>
        <w:rPr>
          <w:lang w:val="en-US"/>
        </w:rPr>
        <w:t>5.1.6.2</w:t>
      </w:r>
      <w:r>
        <w:rPr>
          <w:lang w:val="en-US"/>
        </w:rPr>
        <w:tab/>
        <w:t>Structured data types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6DB2A745" w14:textId="77777777" w:rsidR="00E9750A" w:rsidRDefault="00A16F12">
      <w:pPr>
        <w:pStyle w:val="50"/>
      </w:pPr>
      <w:bookmarkStart w:id="1563" w:name="_Toc104546891"/>
      <w:bookmarkStart w:id="1564" w:name="_Toc120681634"/>
      <w:bookmarkStart w:id="1565" w:name="_Toc114134695"/>
      <w:bookmarkStart w:id="1566" w:name="_Toc112937938"/>
      <w:bookmarkStart w:id="1567" w:name="_Toc73042494"/>
      <w:bookmarkStart w:id="1568" w:name="_Toc100940025"/>
      <w:bookmarkStart w:id="1569" w:name="_Toc97034940"/>
      <w:bookmarkStart w:id="1570" w:name="_Toc97037816"/>
      <w:bookmarkStart w:id="1571" w:name="_Toc94020406"/>
      <w:bookmarkStart w:id="1572" w:name="_Toc89426621"/>
      <w:bookmarkStart w:id="1573" w:name="_Toc81242838"/>
      <w:bookmarkStart w:id="1574" w:name="_Toc72767042"/>
      <w:bookmarkStart w:id="1575" w:name="_Toc72766475"/>
      <w:bookmarkStart w:id="1576" w:name="_Toc133434821"/>
      <w:bookmarkStart w:id="1577" w:name="_Toc138694004"/>
      <w:bookmarkStart w:id="1578" w:name="_Toc144388508"/>
      <w:r>
        <w:t>5.1.6.2.1</w:t>
      </w:r>
      <w: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579" w:name="_Toc120681635"/>
      <w:bookmarkStart w:id="1580" w:name="_Toc114134696"/>
      <w:bookmarkStart w:id="1581" w:name="_Toc104546892"/>
      <w:bookmarkStart w:id="1582" w:name="_Toc112937939"/>
      <w:bookmarkStart w:id="1583" w:name="_Toc100940026"/>
      <w:bookmarkStart w:id="1584" w:name="_Toc97034941"/>
      <w:bookmarkStart w:id="1585" w:name="_Toc97037817"/>
      <w:bookmarkStart w:id="1586" w:name="_Toc94020407"/>
      <w:bookmarkStart w:id="1587" w:name="_Toc81242839"/>
      <w:bookmarkStart w:id="1588" w:name="_Toc89426622"/>
      <w:bookmarkStart w:id="1589" w:name="_Toc73042495"/>
      <w:bookmarkStart w:id="1590" w:name="_Toc72766476"/>
      <w:bookmarkStart w:id="1591" w:name="_Toc72767043"/>
      <w:bookmarkStart w:id="1592" w:name="_Toc133434822"/>
      <w:bookmarkStart w:id="1593" w:name="_Toc138694005"/>
      <w:bookmarkStart w:id="1594" w:name="_Toc144388509"/>
      <w:r>
        <w:t>5.1.6.2.2</w:t>
      </w:r>
      <w:r>
        <w:tab/>
        <w:t>Type: NadrfDataStoreRecord</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A20780E" w14:textId="77777777" w:rsidR="00F547CF" w:rsidRDefault="00F547CF" w:rsidP="00F547CF">
      <w:pPr>
        <w:keepNext/>
        <w:keepLines/>
        <w:spacing w:before="60"/>
        <w:jc w:val="center"/>
        <w:rPr>
          <w:rFonts w:ascii="Arial" w:hAnsi="Arial"/>
          <w:b/>
        </w:rPr>
      </w:pPr>
      <w:bookmarkStart w:id="1595" w:name="_Toc100940027"/>
      <w:bookmarkStart w:id="1596" w:name="_Toc97037818"/>
      <w:bookmarkStart w:id="1597" w:name="_Toc97034942"/>
      <w:bookmarkStart w:id="1598" w:name="_Toc120681636"/>
      <w:bookmarkStart w:id="1599" w:name="_Toc94020408"/>
      <w:bookmarkStart w:id="1600" w:name="_Toc114134697"/>
      <w:bookmarkStart w:id="1601" w:name="_Toc89426623"/>
      <w:bookmarkStart w:id="1602" w:name="_Toc81242840"/>
      <w:bookmarkStart w:id="1603" w:name="_Toc112937940"/>
      <w:bookmarkStart w:id="1604" w:name="_Toc73042496"/>
      <w:bookmarkStart w:id="1605" w:name="_Toc72766477"/>
      <w:bookmarkStart w:id="1606" w:name="_Toc104546893"/>
      <w:bookmarkStart w:id="1607" w:name="_Toc72767044"/>
      <w:bookmarkStart w:id="1608" w:name="_Toc133434823"/>
      <w:bookmarkStart w:id="1609"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610" w:name="_Hlk99036241"/>
            <w:r>
              <w:rPr>
                <w:rFonts w:ascii="Arial" w:hAnsi="Arial"/>
                <w:sz w:val="18"/>
                <w:lang w:eastAsia="zh-CN"/>
              </w:rPr>
              <w:t>dataNotif</w:t>
            </w:r>
            <w:bookmarkEnd w:id="1610"/>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611" w:name="_Hlk99036224"/>
            <w:r>
              <w:rPr>
                <w:rFonts w:ascii="Arial" w:hAnsi="Arial"/>
                <w:sz w:val="18"/>
              </w:rPr>
              <w:t>DataNotificatio</w:t>
            </w:r>
            <w:bookmarkEnd w:id="1611"/>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612" w:name="_Toc144388510"/>
      <w:r>
        <w:lastRenderedPageBreak/>
        <w:t>5.1.6.2.3</w:t>
      </w:r>
      <w:r>
        <w:tab/>
        <w:t>Type: NadrfDataStoreSubscription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2"/>
    </w:p>
    <w:p w14:paraId="73A01962" w14:textId="77777777" w:rsidR="00E9750A" w:rsidRDefault="00A16F12">
      <w:pPr>
        <w:pStyle w:val="TH"/>
      </w:pPr>
      <w:bookmarkStart w:id="1613" w:name="_Toc114134698"/>
      <w:bookmarkStart w:id="1614" w:name="_Toc100940028"/>
      <w:bookmarkStart w:id="1615" w:name="_Toc104546894"/>
      <w:bookmarkStart w:id="1616" w:name="_Toc112937941"/>
      <w:bookmarkStart w:id="1617" w:name="_Toc89426624"/>
      <w:bookmarkStart w:id="1618" w:name="_Toc97034943"/>
      <w:bookmarkStart w:id="1619" w:name="_Toc94020409"/>
      <w:bookmarkStart w:id="1620"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621" w:name="_Toc120681637"/>
      <w:bookmarkStart w:id="1622" w:name="_Toc133434824"/>
      <w:bookmarkStart w:id="1623" w:name="_Toc138694007"/>
      <w:bookmarkStart w:id="1624" w:name="_Toc144388511"/>
      <w:r>
        <w:lastRenderedPageBreak/>
        <w:t>5.1.6.2.4</w:t>
      </w:r>
      <w:r>
        <w:tab/>
        <w:t xml:space="preserve">Type: </w:t>
      </w:r>
      <w:bookmarkStart w:id="1625" w:name="_Hlk86138818"/>
      <w:r>
        <w:t>NadrfDataRetrievalSubscription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1C876EB" w14:textId="77777777" w:rsidR="00E9750A" w:rsidRDefault="00A16F12">
      <w:pPr>
        <w:pStyle w:val="TH"/>
      </w:pPr>
      <w:bookmarkStart w:id="1626" w:name="_Toc104546895"/>
      <w:bookmarkStart w:id="1627" w:name="_Toc100940029"/>
      <w:bookmarkStart w:id="1628" w:name="_Toc97037820"/>
      <w:bookmarkStart w:id="1629" w:name="_Toc97034944"/>
      <w:bookmarkStart w:id="1630" w:name="_Toc94020410"/>
      <w:bookmarkStart w:id="1631" w:name="_Toc89426625"/>
      <w:bookmarkStart w:id="1632" w:name="_Toc120681638"/>
      <w:bookmarkStart w:id="1633" w:name="_Toc114134699"/>
      <w:bookmarkStart w:id="1634"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635" w:name="_Toc133434825"/>
      <w:bookmarkStart w:id="1636" w:name="_Toc138694008"/>
      <w:bookmarkStart w:id="1637" w:name="_Toc144388512"/>
      <w:r>
        <w:lastRenderedPageBreak/>
        <w:t>5.1.6.2.5</w:t>
      </w:r>
      <w:r>
        <w:tab/>
        <w:t>Type: NadrfDataRetrievalNotification</w:t>
      </w:r>
      <w:bookmarkEnd w:id="1626"/>
      <w:bookmarkEnd w:id="1627"/>
      <w:bookmarkEnd w:id="1628"/>
      <w:bookmarkEnd w:id="1629"/>
      <w:bookmarkEnd w:id="1630"/>
      <w:bookmarkEnd w:id="1631"/>
      <w:bookmarkEnd w:id="1632"/>
      <w:bookmarkEnd w:id="1633"/>
      <w:bookmarkEnd w:id="1634"/>
      <w:bookmarkEnd w:id="1635"/>
      <w:bookmarkEnd w:id="1636"/>
      <w:bookmarkEnd w:id="1637"/>
    </w:p>
    <w:p w14:paraId="2B302834" w14:textId="77777777" w:rsidR="00F547CF" w:rsidRDefault="00F547CF" w:rsidP="00F547CF">
      <w:pPr>
        <w:keepNext/>
        <w:keepLines/>
        <w:spacing w:before="60"/>
        <w:jc w:val="center"/>
        <w:rPr>
          <w:rFonts w:ascii="Arial" w:hAnsi="Arial"/>
          <w:b/>
        </w:rPr>
      </w:pPr>
      <w:bookmarkStart w:id="1638" w:name="_Toc114134700"/>
      <w:bookmarkStart w:id="1639" w:name="_Toc120681639"/>
      <w:bookmarkStart w:id="1640" w:name="_Toc94020411"/>
      <w:bookmarkStart w:id="1641" w:name="_Toc89426626"/>
      <w:bookmarkStart w:id="1642" w:name="_Toc97037821"/>
      <w:bookmarkStart w:id="1643" w:name="_Toc97034945"/>
      <w:bookmarkStart w:id="1644" w:name="_Toc104546896"/>
      <w:bookmarkStart w:id="1645" w:name="_Toc112937943"/>
      <w:bookmarkStart w:id="1646" w:name="_Toc100940030"/>
      <w:bookmarkStart w:id="1647" w:name="_Toc133434826"/>
      <w:bookmarkStart w:id="1648"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649" w:name="_Toc144388513"/>
      <w:r>
        <w:t>5.1.6.2.6</w:t>
      </w:r>
      <w:r>
        <w:tab/>
        <w:t>Type: NadrfDataStoreSubscriptionRef</w:t>
      </w:r>
      <w:bookmarkEnd w:id="1638"/>
      <w:bookmarkEnd w:id="1639"/>
      <w:bookmarkEnd w:id="1640"/>
      <w:bookmarkEnd w:id="1641"/>
      <w:bookmarkEnd w:id="1642"/>
      <w:bookmarkEnd w:id="1643"/>
      <w:bookmarkEnd w:id="1644"/>
      <w:bookmarkEnd w:id="1645"/>
      <w:bookmarkEnd w:id="1646"/>
      <w:bookmarkEnd w:id="1647"/>
      <w:bookmarkEnd w:id="1648"/>
      <w:bookmarkEnd w:id="1649"/>
    </w:p>
    <w:p w14:paraId="1DDA7397" w14:textId="77777777" w:rsidR="007D661F" w:rsidRDefault="007D661F" w:rsidP="007D661F">
      <w:pPr>
        <w:keepNext/>
        <w:keepLines/>
        <w:spacing w:before="60"/>
        <w:jc w:val="center"/>
        <w:rPr>
          <w:rFonts w:ascii="Arial" w:hAnsi="Arial"/>
          <w:b/>
        </w:rPr>
      </w:pPr>
      <w:bookmarkStart w:id="1650" w:name="_Toc114134701"/>
      <w:bookmarkStart w:id="1651" w:name="_Toc112937944"/>
      <w:bookmarkStart w:id="1652" w:name="_Toc97037822"/>
      <w:bookmarkStart w:id="1653" w:name="_Toc100940031"/>
      <w:bookmarkStart w:id="1654" w:name="_Toc97034946"/>
      <w:bookmarkStart w:id="1655" w:name="_Toc104546897"/>
      <w:bookmarkStart w:id="1656" w:name="_Toc94020412"/>
      <w:bookmarkStart w:id="1657" w:name="_Toc120681640"/>
      <w:bookmarkStart w:id="1658"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659" w:name="_Toc138694010"/>
      <w:bookmarkStart w:id="1660" w:name="_Toc144388514"/>
      <w:r>
        <w:lastRenderedPageBreak/>
        <w:t>5.1.6.2.7</w:t>
      </w:r>
      <w:r>
        <w:tab/>
        <w:t>Type: NadrfStoredDataSpec</w:t>
      </w:r>
      <w:bookmarkEnd w:id="1650"/>
      <w:bookmarkEnd w:id="1651"/>
      <w:bookmarkEnd w:id="1652"/>
      <w:bookmarkEnd w:id="1653"/>
      <w:bookmarkEnd w:id="1654"/>
      <w:bookmarkEnd w:id="1655"/>
      <w:bookmarkEnd w:id="1656"/>
      <w:bookmarkEnd w:id="1657"/>
      <w:bookmarkEnd w:id="1658"/>
      <w:bookmarkEnd w:id="1659"/>
      <w:bookmarkEnd w:id="16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661" w:name="_Toc114134702"/>
      <w:bookmarkStart w:id="1662" w:name="_Toc120681641"/>
      <w:bookmarkStart w:id="1663" w:name="_Toc94020413"/>
      <w:bookmarkStart w:id="1664" w:name="_Toc112937945"/>
      <w:bookmarkStart w:id="1665" w:name="_Toc100940032"/>
      <w:bookmarkStart w:id="1666" w:name="_Toc104546898"/>
      <w:bookmarkStart w:id="1667" w:name="_Toc97034947"/>
      <w:bookmarkStart w:id="1668" w:name="_Toc97037823"/>
      <w:bookmarkStart w:id="1669" w:name="_Toc133434828"/>
      <w:bookmarkStart w:id="1670" w:name="_Toc138694011"/>
      <w:bookmarkStart w:id="1671" w:name="_Toc144388515"/>
      <w:r>
        <w:t>5.1.6.2.8</w:t>
      </w:r>
      <w:r>
        <w:tab/>
        <w:t>Type: DataSubscription</w:t>
      </w:r>
      <w:bookmarkEnd w:id="1661"/>
      <w:bookmarkEnd w:id="1662"/>
      <w:bookmarkEnd w:id="1663"/>
      <w:bookmarkEnd w:id="1664"/>
      <w:bookmarkEnd w:id="1665"/>
      <w:bookmarkEnd w:id="1666"/>
      <w:bookmarkEnd w:id="1667"/>
      <w:bookmarkEnd w:id="1668"/>
      <w:bookmarkEnd w:id="1669"/>
      <w:bookmarkEnd w:id="1670"/>
      <w:bookmarkEnd w:id="1671"/>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672" w:name="_Toc97192465"/>
      <w:bookmarkStart w:id="1673" w:name="_Toc97192586"/>
      <w:bookmarkStart w:id="1674" w:name="_Toc100940033"/>
      <w:bookmarkStart w:id="1675" w:name="_Toc104546899"/>
      <w:bookmarkStart w:id="1676" w:name="_Toc112937946"/>
      <w:bookmarkStart w:id="1677" w:name="_Toc114134703"/>
      <w:bookmarkStart w:id="1678" w:name="_Toc120681642"/>
      <w:bookmarkStart w:id="1679" w:name="_Toc133434829"/>
      <w:bookmarkStart w:id="1680" w:name="_Toc138694012"/>
      <w:bookmarkStart w:id="1681" w:name="_Toc144388516"/>
      <w:bookmarkStart w:id="1682" w:name="_Toc510696633"/>
      <w:bookmarkStart w:id="1683" w:name="_Toc35971428"/>
      <w:bookmarkStart w:id="1684" w:name="_Toc67903544"/>
      <w:bookmarkStart w:id="1685" w:name="_Toc73173276"/>
      <w:bookmarkStart w:id="1686" w:name="_Toc96959865"/>
      <w:bookmarkStart w:id="1687" w:name="_Toc72784243"/>
      <w:bookmarkStart w:id="1688" w:name="_Toc73041789"/>
      <w:bookmarkStart w:id="1689" w:name="_Toc81244850"/>
      <w:bookmarkStart w:id="1690" w:name="_Toc88645414"/>
      <w:bookmarkStart w:id="1691" w:name="_Toc89426326"/>
      <w:bookmarkStart w:id="1692" w:name="_Toc94033205"/>
      <w:bookmarkStart w:id="1693" w:name="_Toc97037353"/>
      <w:bookmarkStart w:id="1694" w:name="_Toc97038363"/>
      <w:bookmarkStart w:id="1695" w:name="_Toc96959878"/>
      <w:r>
        <w:lastRenderedPageBreak/>
        <w:t>5.1.6.2.9</w:t>
      </w:r>
      <w:r>
        <w:tab/>
        <w:t xml:space="preserve">Type: </w:t>
      </w:r>
      <w:bookmarkEnd w:id="1672"/>
      <w:bookmarkEnd w:id="1673"/>
      <w:r>
        <w:t>DataNotification</w:t>
      </w:r>
      <w:bookmarkEnd w:id="1674"/>
      <w:bookmarkEnd w:id="1675"/>
      <w:bookmarkEnd w:id="1676"/>
      <w:bookmarkEnd w:id="1677"/>
      <w:bookmarkEnd w:id="1678"/>
      <w:bookmarkEnd w:id="1679"/>
      <w:bookmarkEnd w:id="1680"/>
      <w:bookmarkEnd w:id="1681"/>
    </w:p>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1696" w:name="_Toc72766478"/>
      <w:bookmarkStart w:id="1697" w:name="_Toc72767045"/>
      <w:bookmarkStart w:id="1698" w:name="_Toc73042497"/>
      <w:bookmarkStart w:id="1699" w:name="_Toc81242841"/>
      <w:bookmarkStart w:id="1700" w:name="_Toc89426627"/>
      <w:bookmarkStart w:id="1701" w:name="_Toc94020414"/>
      <w:bookmarkStart w:id="1702" w:name="_Toc97034948"/>
      <w:bookmarkStart w:id="1703" w:name="_Toc97037824"/>
      <w:bookmarkStart w:id="1704" w:name="_Toc100940034"/>
      <w:bookmarkStart w:id="1705" w:name="_Toc104546900"/>
      <w:bookmarkStart w:id="1706" w:name="_Toc112937947"/>
      <w:bookmarkStart w:id="1707" w:name="_Toc114134704"/>
      <w:bookmarkStart w:id="1708" w:name="_Toc120681643"/>
      <w:bookmarkStart w:id="1709"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710" w:name="_Toc138694013"/>
      <w:bookmarkStart w:id="1711" w:name="_Toc144388517"/>
      <w:r>
        <w:rPr>
          <w:lang w:val="en-US"/>
        </w:rPr>
        <w:t>5.1.6.3</w:t>
      </w:r>
      <w:r>
        <w:rPr>
          <w:lang w:val="en-US"/>
        </w:rPr>
        <w:tab/>
        <w:t>Simple data types and enumerations</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171ED0E7" w14:textId="77777777" w:rsidR="00E9750A" w:rsidRDefault="00A16F12">
      <w:pPr>
        <w:rPr>
          <w:lang w:val="en-US"/>
        </w:rPr>
      </w:pPr>
      <w:bookmarkStart w:id="1712" w:name="_Toc97034953"/>
      <w:bookmarkStart w:id="1713" w:name="_Toc94020419"/>
      <w:bookmarkStart w:id="1714" w:name="_Toc89426632"/>
      <w:bookmarkStart w:id="1715" w:name="_Toc81242846"/>
      <w:bookmarkStart w:id="1716" w:name="_Toc73042502"/>
      <w:bookmarkStart w:id="1717" w:name="_Toc72767050"/>
      <w:bookmarkStart w:id="1718" w:name="_Toc72766483"/>
      <w:bookmarkStart w:id="1719" w:name="_Toc97037825"/>
      <w:bookmarkStart w:id="1720" w:name="_Toc100940035"/>
      <w:bookmarkStart w:id="1721" w:name="_Toc104546901"/>
      <w:bookmarkStart w:id="1722" w:name="_Toc112937948"/>
      <w:bookmarkStart w:id="1723" w:name="_Toc114134705"/>
      <w:r>
        <w:rPr>
          <w:lang w:val="en-US"/>
        </w:rPr>
        <w:t>None.</w:t>
      </w:r>
    </w:p>
    <w:p w14:paraId="1440ECF0" w14:textId="77777777" w:rsidR="00E9750A" w:rsidRDefault="00A16F12">
      <w:pPr>
        <w:pStyle w:val="41"/>
        <w:rPr>
          <w:lang w:val="en-US"/>
        </w:rPr>
      </w:pPr>
      <w:bookmarkStart w:id="1724" w:name="_Toc120681644"/>
      <w:bookmarkStart w:id="1725" w:name="_Toc133434831"/>
      <w:bookmarkStart w:id="1726" w:name="_Toc138694014"/>
      <w:bookmarkStart w:id="1727" w:name="_Toc14438851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9CE5D73" w14:textId="77777777" w:rsidR="00E9750A" w:rsidRDefault="00A16F12">
      <w:pPr>
        <w:rPr>
          <w:lang w:val="en-US"/>
        </w:rPr>
      </w:pPr>
      <w:bookmarkStart w:id="1728" w:name="_Toc72767055"/>
      <w:bookmarkStart w:id="1729" w:name="_Toc72766488"/>
      <w:bookmarkStart w:id="1730" w:name="_Toc73042507"/>
      <w:bookmarkStart w:id="1731" w:name="_Toc81242851"/>
      <w:bookmarkStart w:id="1732" w:name="_Toc89426637"/>
      <w:bookmarkStart w:id="1733" w:name="_Toc94020424"/>
      <w:bookmarkStart w:id="1734" w:name="_Toc97034958"/>
      <w:bookmarkStart w:id="1735" w:name="_Toc97037826"/>
      <w:bookmarkStart w:id="1736" w:name="_Toc100940036"/>
      <w:bookmarkStart w:id="1737" w:name="_Toc104546902"/>
      <w:bookmarkStart w:id="1738" w:name="_Toc112937949"/>
      <w:bookmarkStart w:id="1739" w:name="_Toc114134706"/>
      <w:r>
        <w:rPr>
          <w:lang w:val="en-US"/>
        </w:rPr>
        <w:t>None.</w:t>
      </w:r>
    </w:p>
    <w:p w14:paraId="1CE3C957" w14:textId="77777777" w:rsidR="00E9750A" w:rsidRDefault="00A16F12">
      <w:pPr>
        <w:pStyle w:val="31"/>
      </w:pPr>
      <w:bookmarkStart w:id="1740" w:name="_Toc120681645"/>
      <w:bookmarkStart w:id="1741" w:name="_Toc133434832"/>
      <w:bookmarkStart w:id="1742" w:name="_Toc138694015"/>
      <w:bookmarkStart w:id="1743" w:name="_Toc144388519"/>
      <w:r>
        <w:t>5.1.7</w:t>
      </w:r>
      <w:r>
        <w:tab/>
        <w:t>Error Handling</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69AFC9CC" w14:textId="77777777" w:rsidR="00E9750A" w:rsidRDefault="00A16F12">
      <w:pPr>
        <w:pStyle w:val="41"/>
      </w:pPr>
      <w:bookmarkStart w:id="1744" w:name="_Toc72766489"/>
      <w:bookmarkStart w:id="1745" w:name="_Toc72767056"/>
      <w:bookmarkStart w:id="1746" w:name="_Toc73042508"/>
      <w:bookmarkStart w:id="1747" w:name="_Toc81242852"/>
      <w:bookmarkStart w:id="1748" w:name="_Toc89426638"/>
      <w:bookmarkStart w:id="1749" w:name="_Toc94020425"/>
      <w:bookmarkStart w:id="1750" w:name="_Toc97034959"/>
      <w:bookmarkStart w:id="1751" w:name="_Toc97037827"/>
      <w:bookmarkStart w:id="1752" w:name="_Toc100940037"/>
      <w:bookmarkStart w:id="1753" w:name="_Toc104546903"/>
      <w:bookmarkStart w:id="1754" w:name="_Toc112937950"/>
      <w:bookmarkStart w:id="1755" w:name="_Toc114134707"/>
      <w:bookmarkStart w:id="1756" w:name="_Toc120681646"/>
      <w:bookmarkStart w:id="1757" w:name="_Toc133434833"/>
      <w:bookmarkStart w:id="1758" w:name="_Toc138694016"/>
      <w:bookmarkStart w:id="1759" w:name="_Toc144388520"/>
      <w:r>
        <w:t>5.1.7.1</w:t>
      </w:r>
      <w:r>
        <w:tab/>
        <w:t>General</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760" w:name="_Toc72766490"/>
      <w:bookmarkStart w:id="1761" w:name="_Toc72767057"/>
      <w:bookmarkStart w:id="1762" w:name="_Toc73042509"/>
      <w:bookmarkStart w:id="1763" w:name="_Toc81242853"/>
      <w:bookmarkStart w:id="1764" w:name="_Toc89426639"/>
      <w:bookmarkStart w:id="1765" w:name="_Toc94020426"/>
      <w:bookmarkStart w:id="1766" w:name="_Toc97034960"/>
      <w:bookmarkStart w:id="1767" w:name="_Toc97037828"/>
      <w:bookmarkStart w:id="1768" w:name="_Toc100940038"/>
      <w:bookmarkStart w:id="1769" w:name="_Toc104546904"/>
      <w:bookmarkStart w:id="1770" w:name="_Toc112937951"/>
      <w:bookmarkStart w:id="1771" w:name="_Toc114134708"/>
      <w:bookmarkStart w:id="1772" w:name="_Toc120681647"/>
      <w:bookmarkStart w:id="1773" w:name="_Toc133434834"/>
      <w:bookmarkStart w:id="1774" w:name="_Toc138694017"/>
      <w:bookmarkStart w:id="1775" w:name="_Toc144388521"/>
      <w:r>
        <w:lastRenderedPageBreak/>
        <w:t>5.1.7.2</w:t>
      </w:r>
      <w:r>
        <w:tab/>
        <w:t>Protocol Errors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776" w:name="_Toc72766491"/>
      <w:bookmarkStart w:id="1777" w:name="_Toc72767058"/>
      <w:bookmarkStart w:id="1778" w:name="_Toc73042510"/>
      <w:bookmarkStart w:id="1779" w:name="_Toc81242854"/>
      <w:bookmarkStart w:id="1780" w:name="_Toc89426640"/>
      <w:bookmarkStart w:id="1781" w:name="_Toc94020427"/>
      <w:bookmarkStart w:id="1782" w:name="_Toc97034961"/>
      <w:bookmarkStart w:id="1783" w:name="_Toc97037829"/>
      <w:bookmarkStart w:id="1784" w:name="_Toc100940039"/>
      <w:bookmarkStart w:id="1785" w:name="_Toc104546905"/>
      <w:bookmarkStart w:id="1786" w:name="_Toc112937952"/>
      <w:bookmarkStart w:id="1787" w:name="_Toc114134709"/>
      <w:bookmarkStart w:id="1788" w:name="_Toc120681648"/>
      <w:bookmarkStart w:id="1789" w:name="_Toc133434835"/>
      <w:bookmarkStart w:id="1790" w:name="_Toc138694018"/>
      <w:bookmarkStart w:id="1791" w:name="_Toc144388522"/>
      <w:r>
        <w:t>5.1.7.3</w:t>
      </w:r>
      <w:r>
        <w:tab/>
        <w:t>Application Errors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792" w:name="_Toc72766492"/>
      <w:bookmarkStart w:id="1793" w:name="_Toc72767059"/>
      <w:bookmarkStart w:id="1794" w:name="_Toc73042511"/>
      <w:bookmarkStart w:id="1795" w:name="_Toc81242855"/>
      <w:bookmarkStart w:id="1796" w:name="_Toc89426641"/>
      <w:bookmarkStart w:id="1797" w:name="_Toc94020428"/>
      <w:bookmarkStart w:id="1798" w:name="_Toc97034962"/>
      <w:bookmarkStart w:id="1799" w:name="_Toc97037830"/>
      <w:bookmarkStart w:id="1800" w:name="_Toc100940040"/>
      <w:bookmarkStart w:id="1801" w:name="_Toc104546906"/>
      <w:bookmarkStart w:id="1802" w:name="_Toc112937953"/>
      <w:bookmarkStart w:id="1803" w:name="_Toc114134710"/>
      <w:bookmarkStart w:id="1804" w:name="_Toc120681649"/>
      <w:bookmarkStart w:id="1805" w:name="_Toc133434836"/>
      <w:bookmarkStart w:id="1806" w:name="_Toc138694019"/>
      <w:bookmarkStart w:id="1807" w:name="_Toc144388523"/>
      <w:r>
        <w:t>5.1.8</w:t>
      </w:r>
      <w:r>
        <w:rPr>
          <w:lang w:eastAsia="zh-CN"/>
        </w:rPr>
        <w:tab/>
        <w:t>Feature negotiation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1808" w:name="_Toc97034963"/>
      <w:bookmarkStart w:id="1809" w:name="_Toc81242856"/>
      <w:bookmarkStart w:id="1810" w:name="_Toc73042512"/>
      <w:bookmarkStart w:id="1811" w:name="_Toc89426642"/>
      <w:bookmarkStart w:id="1812" w:name="_Toc94020429"/>
      <w:bookmarkStart w:id="1813" w:name="_Toc72767060"/>
      <w:bookmarkStart w:id="1814" w:name="_Toc72766493"/>
      <w:bookmarkStart w:id="1815" w:name="_Toc97037831"/>
      <w:bookmarkStart w:id="1816" w:name="_Toc100940041"/>
      <w:bookmarkStart w:id="1817" w:name="_Toc104546907"/>
      <w:bookmarkStart w:id="1818" w:name="_Toc112937954"/>
      <w:bookmarkStart w:id="1819" w:name="_Toc114134711"/>
      <w:bookmarkStart w:id="1820" w:name="_Toc120681650"/>
      <w:bookmarkStart w:id="1821" w:name="_Toc133434837"/>
      <w:bookmarkStart w:id="1822"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1823" w:name="_Toc144388524"/>
      <w:r>
        <w:t>5.1.9</w:t>
      </w:r>
      <w:r>
        <w:tab/>
        <w:t>Security</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1824" w:name="_Toc144388525"/>
      <w:r>
        <w:lastRenderedPageBreak/>
        <w:t>5.2</w:t>
      </w:r>
      <w:r>
        <w:tab/>
        <w:t>Nadrf_MLModelManagement Service API</w:t>
      </w:r>
      <w:bookmarkEnd w:id="1824"/>
    </w:p>
    <w:p w14:paraId="3D671463" w14:textId="77777777" w:rsidR="00356552" w:rsidRDefault="00356552" w:rsidP="00356552">
      <w:pPr>
        <w:pStyle w:val="31"/>
      </w:pPr>
      <w:bookmarkStart w:id="1825" w:name="_Toc144388526"/>
      <w:r>
        <w:t>5.2.1</w:t>
      </w:r>
      <w:r>
        <w:tab/>
        <w:t>Introduction</w:t>
      </w:r>
      <w:bookmarkEnd w:id="182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1826" w:name="_Toc144388527"/>
      <w:r>
        <w:t>5.2.2</w:t>
      </w:r>
      <w:r>
        <w:tab/>
        <w:t>Usage of HTTP</w:t>
      </w:r>
      <w:bookmarkEnd w:id="1826"/>
    </w:p>
    <w:p w14:paraId="4C6F41AA" w14:textId="77777777" w:rsidR="00356552" w:rsidRDefault="00356552" w:rsidP="00356552">
      <w:pPr>
        <w:pStyle w:val="41"/>
      </w:pPr>
      <w:bookmarkStart w:id="1827" w:name="_Toc144388528"/>
      <w:r>
        <w:t>5.2.2.1</w:t>
      </w:r>
      <w:r>
        <w:tab/>
        <w:t>General</w:t>
      </w:r>
      <w:bookmarkEnd w:id="1827"/>
    </w:p>
    <w:p w14:paraId="63370760" w14:textId="77777777" w:rsidR="00356552" w:rsidRDefault="00356552" w:rsidP="00356552">
      <w:r>
        <w:t>HTTP</w:t>
      </w:r>
      <w:r>
        <w:rPr>
          <w:lang w:eastAsia="zh-CN"/>
        </w:rPr>
        <w:t xml:space="preserve">/2, IETF RFC 7540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1828" w:name="_Toc144388529"/>
      <w:r>
        <w:t>5.2.2.2</w:t>
      </w:r>
      <w:r>
        <w:tab/>
        <w:t>HTTP standard headers</w:t>
      </w:r>
      <w:bookmarkEnd w:id="1828"/>
    </w:p>
    <w:p w14:paraId="519C0AC8" w14:textId="77777777" w:rsidR="00356552" w:rsidRDefault="00356552" w:rsidP="00356552">
      <w:pPr>
        <w:pStyle w:val="50"/>
        <w:rPr>
          <w:lang w:eastAsia="zh-CN"/>
        </w:rPr>
      </w:pPr>
      <w:bookmarkStart w:id="1829" w:name="_Toc144388530"/>
      <w:r>
        <w:t>5.2.2.2.1</w:t>
      </w:r>
      <w:r>
        <w:rPr>
          <w:lang w:eastAsia="zh-CN"/>
        </w:rPr>
        <w:tab/>
        <w:t>General</w:t>
      </w:r>
      <w:bookmarkEnd w:id="182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1830" w:name="_Toc144388531"/>
      <w:r>
        <w:t>5.2.2.2.2</w:t>
      </w:r>
      <w:r>
        <w:tab/>
        <w:t>Content type</w:t>
      </w:r>
      <w:bookmarkEnd w:id="1830"/>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91B0F30" w14:textId="77777777" w:rsidR="00356552" w:rsidRDefault="00356552" w:rsidP="0035655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E2277E9" w14:textId="77777777" w:rsidR="00356552" w:rsidRDefault="00356552" w:rsidP="00356552">
      <w:pPr>
        <w:pStyle w:val="41"/>
      </w:pPr>
      <w:bookmarkStart w:id="1831" w:name="_Toc144388532"/>
      <w:r>
        <w:t>5.2.2.3</w:t>
      </w:r>
      <w:r>
        <w:tab/>
        <w:t>HTTP custom headers</w:t>
      </w:r>
      <w:bookmarkEnd w:id="1831"/>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1832" w:name="_Toc144388533"/>
      <w:r>
        <w:t>5.2.3</w:t>
      </w:r>
      <w:r>
        <w:tab/>
        <w:t>Resources</w:t>
      </w:r>
      <w:bookmarkEnd w:id="1832"/>
    </w:p>
    <w:p w14:paraId="7FAF89C0" w14:textId="77777777" w:rsidR="00356552" w:rsidRDefault="00356552" w:rsidP="00356552">
      <w:pPr>
        <w:pStyle w:val="41"/>
      </w:pPr>
      <w:bookmarkStart w:id="1833" w:name="_Toc144388534"/>
      <w:r>
        <w:t>5.2.3.1</w:t>
      </w:r>
      <w:r>
        <w:tab/>
        <w:t>Overview</w:t>
      </w:r>
      <w:bookmarkEnd w:id="1833"/>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356552" w:rsidP="00356552">
      <w:pPr>
        <w:pStyle w:val="TH"/>
        <w:rPr>
          <w:lang w:val="en-US"/>
        </w:rPr>
      </w:pPr>
      <w:r>
        <w:rPr>
          <w:rFonts w:eastAsia="宋体"/>
        </w:rPr>
        <w:object w:dxaOrig="7128" w:dyaOrig="2652" w14:anchorId="762D224E">
          <v:shape id="_x0000_i1046" type="#_x0000_t75" style="width:356.5pt;height:132.5pt" o:ole="">
            <v:imagedata r:id="rId52" o:title="" cropbottom="7081f" cropright="4734f"/>
          </v:shape>
          <o:OLEObject Type="Embed" ProgID="Visio.Drawing.15" ShapeID="_x0000_i1046" DrawAspect="Content" ObjectID="_1756130704"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1834" w:name="_Toc144388535"/>
      <w:r>
        <w:t>5.2.3.2</w:t>
      </w:r>
      <w:r>
        <w:tab/>
        <w:t>Resource: ADRF ML Model Store Records</w:t>
      </w:r>
      <w:bookmarkEnd w:id="1834"/>
    </w:p>
    <w:p w14:paraId="3993DC3D" w14:textId="77777777" w:rsidR="00356552" w:rsidRDefault="00356552" w:rsidP="00356552">
      <w:pPr>
        <w:pStyle w:val="50"/>
      </w:pPr>
      <w:bookmarkStart w:id="1835" w:name="_Toc144388536"/>
      <w:r>
        <w:t>5.2.3.2.1</w:t>
      </w:r>
      <w:r>
        <w:tab/>
        <w:t>Description</w:t>
      </w:r>
      <w:bookmarkEnd w:id="183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1836" w:name="_Toc144388537"/>
      <w:r>
        <w:t>5.2.3.2.2</w:t>
      </w:r>
      <w:r>
        <w:tab/>
        <w:t>Resource Definition</w:t>
      </w:r>
      <w:bookmarkEnd w:id="183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1837" w:name="_Toc144388538"/>
      <w:r>
        <w:t>5.2.3.2.3</w:t>
      </w:r>
      <w:r>
        <w:tab/>
        <w:t>Resource Standard Methods</w:t>
      </w:r>
      <w:bookmarkEnd w:id="1837"/>
    </w:p>
    <w:p w14:paraId="0D66DB0F" w14:textId="77777777" w:rsidR="00356552" w:rsidRDefault="00356552" w:rsidP="00356552">
      <w:pPr>
        <w:pStyle w:val="6"/>
      </w:pPr>
      <w:bookmarkStart w:id="1838" w:name="_Toc144388539"/>
      <w:r>
        <w:t>5.2.3.2.3.1</w:t>
      </w:r>
      <w:r>
        <w:tab/>
        <w:t>POST</w:t>
      </w:r>
      <w:bookmarkEnd w:id="1838"/>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1839" w:name="_Toc144388540"/>
      <w:r>
        <w:t>5.2.3.2.3.2</w:t>
      </w:r>
      <w:r>
        <w:tab/>
        <w:t>GET</w:t>
      </w:r>
      <w:bookmarkEnd w:id="1839"/>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宋体"/>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2F48AF54"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3"/>
      </w:tblGrid>
      <w:tr w:rsidR="00356552" w14:paraId="7D049573"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hideMark/>
          </w:tcPr>
          <w:p w14:paraId="127AF86B" w14:textId="77777777" w:rsidR="00356552" w:rsidRDefault="00356552">
            <w:pPr>
              <w:pStyle w:val="TAH"/>
              <w:rPr>
                <w:rFonts w:eastAsia="宋体"/>
              </w:rPr>
            </w:pPr>
            <w:r>
              <w:t>Data type</w:t>
            </w:r>
          </w:p>
        </w:tc>
        <w:tc>
          <w:tcPr>
            <w:tcW w:w="154" w:type="pct"/>
            <w:tcBorders>
              <w:top w:val="single" w:sz="6" w:space="0" w:color="auto"/>
              <w:left w:val="single" w:sz="6" w:space="0" w:color="auto"/>
              <w:bottom w:val="single" w:sz="6" w:space="0" w:color="auto"/>
              <w:right w:val="single" w:sz="6" w:space="0" w:color="auto"/>
            </w:tcBorders>
            <w:shd w:val="clear" w:color="auto" w:fill="C0C0C0"/>
            <w:hideMark/>
          </w:tcPr>
          <w:p w14:paraId="1298DE9D" w14:textId="77777777" w:rsidR="00356552" w:rsidRDefault="00356552">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0DA0FA4A" w14:textId="77777777" w:rsidR="00356552" w:rsidRDefault="00356552">
            <w:pPr>
              <w:pStyle w:val="TAH"/>
            </w:pPr>
            <w:r>
              <w:t>Cardinality</w:t>
            </w:r>
          </w:p>
        </w:tc>
        <w:tc>
          <w:tcPr>
            <w:tcW w:w="515" w:type="pct"/>
            <w:tcBorders>
              <w:top w:val="single" w:sz="6" w:space="0" w:color="auto"/>
              <w:left w:val="single" w:sz="6" w:space="0" w:color="auto"/>
              <w:bottom w:val="single" w:sz="6" w:space="0" w:color="auto"/>
              <w:right w:val="single" w:sz="6" w:space="0" w:color="auto"/>
            </w:tcBorders>
            <w:shd w:val="clear" w:color="auto" w:fill="C0C0C0"/>
            <w:hideMark/>
          </w:tcPr>
          <w:p w14:paraId="73AEA6C5" w14:textId="77777777" w:rsidR="00356552" w:rsidRDefault="00356552">
            <w:pPr>
              <w:pStyle w:val="TAH"/>
            </w:pPr>
            <w:r>
              <w:t>Response</w:t>
            </w:r>
          </w:p>
          <w:p w14:paraId="0E40D51F" w14:textId="77777777" w:rsidR="00356552" w:rsidRDefault="00356552">
            <w:pPr>
              <w:pStyle w:val="TAH"/>
            </w:pPr>
            <w:r>
              <w:t>codes</w:t>
            </w:r>
          </w:p>
        </w:tc>
        <w:tc>
          <w:tcPr>
            <w:tcW w:w="2641" w:type="pct"/>
            <w:tcBorders>
              <w:top w:val="single" w:sz="6" w:space="0" w:color="auto"/>
              <w:left w:val="single" w:sz="6" w:space="0" w:color="auto"/>
              <w:bottom w:val="single" w:sz="6" w:space="0" w:color="auto"/>
              <w:right w:val="single" w:sz="6" w:space="0" w:color="auto"/>
            </w:tcBorders>
            <w:shd w:val="clear" w:color="auto" w:fill="C0C0C0"/>
            <w:hideMark/>
          </w:tcPr>
          <w:p w14:paraId="683CBBFC" w14:textId="77777777" w:rsidR="00356552" w:rsidRDefault="00356552">
            <w:pPr>
              <w:pStyle w:val="TAH"/>
            </w:pPr>
            <w:r>
              <w:t>Description</w:t>
            </w:r>
          </w:p>
        </w:tc>
      </w:tr>
      <w:tr w:rsidR="00356552" w14:paraId="1A33D7F9"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33E653FD" w14:textId="77777777" w:rsidR="00356552" w:rsidRDefault="00356552">
            <w:pPr>
              <w:pStyle w:val="TAL"/>
            </w:pPr>
            <w:r>
              <w:t>NadrfMLModelStoreRecord</w:t>
            </w:r>
          </w:p>
        </w:tc>
        <w:tc>
          <w:tcPr>
            <w:tcW w:w="154" w:type="pct"/>
            <w:tcBorders>
              <w:top w:val="single" w:sz="6" w:space="0" w:color="auto"/>
              <w:left w:val="single" w:sz="6" w:space="0" w:color="auto"/>
              <w:bottom w:val="single" w:sz="6" w:space="0" w:color="auto"/>
              <w:right w:val="single" w:sz="6" w:space="0" w:color="auto"/>
            </w:tcBorders>
            <w:hideMark/>
          </w:tcPr>
          <w:p w14:paraId="2630EA74" w14:textId="77777777" w:rsidR="00356552" w:rsidRDefault="00356552">
            <w:pPr>
              <w:pStyle w:val="TAL"/>
            </w:pPr>
            <w:r>
              <w:t>M</w:t>
            </w:r>
          </w:p>
        </w:tc>
        <w:tc>
          <w:tcPr>
            <w:tcW w:w="573" w:type="pct"/>
            <w:tcBorders>
              <w:top w:val="single" w:sz="6" w:space="0" w:color="auto"/>
              <w:left w:val="single" w:sz="6" w:space="0" w:color="auto"/>
              <w:bottom w:val="single" w:sz="6" w:space="0" w:color="auto"/>
              <w:right w:val="single" w:sz="6" w:space="0" w:color="auto"/>
            </w:tcBorders>
            <w:hideMark/>
          </w:tcPr>
          <w:p w14:paraId="3D9F19F1" w14:textId="77777777" w:rsidR="00356552" w:rsidRDefault="00356552">
            <w:pPr>
              <w:pStyle w:val="TAL"/>
            </w:pPr>
            <w:r>
              <w:t>1</w:t>
            </w:r>
          </w:p>
        </w:tc>
        <w:tc>
          <w:tcPr>
            <w:tcW w:w="515" w:type="pct"/>
            <w:tcBorders>
              <w:top w:val="single" w:sz="6" w:space="0" w:color="auto"/>
              <w:left w:val="single" w:sz="6" w:space="0" w:color="auto"/>
              <w:bottom w:val="single" w:sz="6" w:space="0" w:color="auto"/>
              <w:right w:val="single" w:sz="6" w:space="0" w:color="auto"/>
            </w:tcBorders>
            <w:hideMark/>
          </w:tcPr>
          <w:p w14:paraId="1BB2F610" w14:textId="77777777" w:rsidR="00356552" w:rsidRDefault="00356552">
            <w:pPr>
              <w:pStyle w:val="TAL"/>
            </w:pPr>
            <w:r>
              <w:t>200 OK</w:t>
            </w:r>
          </w:p>
        </w:tc>
        <w:tc>
          <w:tcPr>
            <w:tcW w:w="2641" w:type="pct"/>
            <w:tcBorders>
              <w:top w:val="single" w:sz="6" w:space="0" w:color="auto"/>
              <w:left w:val="single" w:sz="6" w:space="0" w:color="auto"/>
              <w:bottom w:val="single" w:sz="6" w:space="0" w:color="auto"/>
              <w:right w:val="single" w:sz="6" w:space="0" w:color="auto"/>
            </w:tcBorders>
            <w:hideMark/>
          </w:tcPr>
          <w:p w14:paraId="3B96908A" w14:textId="77777777" w:rsidR="00356552" w:rsidRDefault="00356552">
            <w:pPr>
              <w:pStyle w:val="TAL"/>
            </w:pPr>
            <w:r>
              <w:t>ML Model Store record.</w:t>
            </w:r>
          </w:p>
        </w:tc>
      </w:tr>
      <w:tr w:rsidR="00356552" w14:paraId="7ABA6F8F"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51F13D21" w14:textId="77777777" w:rsidR="00356552" w:rsidRDefault="00356552">
            <w:pPr>
              <w:pStyle w:val="TAL"/>
            </w:pPr>
            <w:r>
              <w:t>n/a</w:t>
            </w:r>
          </w:p>
        </w:tc>
        <w:tc>
          <w:tcPr>
            <w:tcW w:w="154" w:type="pct"/>
            <w:tcBorders>
              <w:top w:val="single" w:sz="6" w:space="0" w:color="auto"/>
              <w:left w:val="single" w:sz="6" w:space="0" w:color="auto"/>
              <w:bottom w:val="single" w:sz="6" w:space="0" w:color="auto"/>
              <w:right w:val="single" w:sz="6" w:space="0" w:color="auto"/>
            </w:tcBorders>
          </w:tcPr>
          <w:p w14:paraId="2EC2F461" w14:textId="77777777" w:rsidR="00356552" w:rsidRDefault="00356552">
            <w:pPr>
              <w:pStyle w:val="TAL"/>
            </w:pPr>
          </w:p>
        </w:tc>
        <w:tc>
          <w:tcPr>
            <w:tcW w:w="573" w:type="pct"/>
            <w:tcBorders>
              <w:top w:val="single" w:sz="6" w:space="0" w:color="auto"/>
              <w:left w:val="single" w:sz="6" w:space="0" w:color="auto"/>
              <w:bottom w:val="single" w:sz="6" w:space="0" w:color="auto"/>
              <w:right w:val="single" w:sz="6" w:space="0" w:color="auto"/>
            </w:tcBorders>
          </w:tcPr>
          <w:p w14:paraId="0825FB78" w14:textId="77777777" w:rsidR="00356552" w:rsidRDefault="00356552">
            <w:pPr>
              <w:pStyle w:val="TAL"/>
            </w:pPr>
          </w:p>
        </w:tc>
        <w:tc>
          <w:tcPr>
            <w:tcW w:w="515" w:type="pct"/>
            <w:tcBorders>
              <w:top w:val="single" w:sz="6" w:space="0" w:color="auto"/>
              <w:left w:val="single" w:sz="6" w:space="0" w:color="auto"/>
              <w:bottom w:val="single" w:sz="6" w:space="0" w:color="auto"/>
              <w:right w:val="single" w:sz="6" w:space="0" w:color="auto"/>
            </w:tcBorders>
            <w:hideMark/>
          </w:tcPr>
          <w:p w14:paraId="342CCFFC" w14:textId="77777777" w:rsidR="00356552" w:rsidRDefault="00356552">
            <w:pPr>
              <w:pStyle w:val="TAL"/>
            </w:pPr>
            <w:r>
              <w:t>204 No Content</w:t>
            </w:r>
          </w:p>
        </w:tc>
        <w:tc>
          <w:tcPr>
            <w:tcW w:w="2641" w:type="pct"/>
            <w:tcBorders>
              <w:top w:val="single" w:sz="6" w:space="0" w:color="auto"/>
              <w:left w:val="single" w:sz="6" w:space="0" w:color="auto"/>
              <w:bottom w:val="single" w:sz="6" w:space="0" w:color="auto"/>
              <w:right w:val="single" w:sz="6" w:space="0" w:color="auto"/>
            </w:tcBorders>
            <w:hideMark/>
          </w:tcPr>
          <w:p w14:paraId="3633C286" w14:textId="77777777" w:rsidR="00356552" w:rsidRDefault="00356552">
            <w:pPr>
              <w:pStyle w:val="TAL"/>
            </w:pPr>
            <w:r>
              <w:t>If the request ADRF ML Model Store Record does not exist, the ADRF shall respond with "204 No Content".</w:t>
            </w:r>
          </w:p>
        </w:tc>
      </w:tr>
      <w:tr w:rsidR="00356552" w14:paraId="6370B005"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D56BBD5" w14:textId="77777777" w:rsidR="00356552" w:rsidRDefault="00356552">
            <w:pPr>
              <w:pStyle w:val="TAN"/>
            </w:pPr>
            <w:r>
              <w:t>NOTE:</w:t>
            </w:r>
            <w:r>
              <w:tab/>
              <w:t>The mandatory HTTP error status codes for the GET method listed in table 5.2.7.1-1 of 3GPP TS 29.500 [4] also apply.</w:t>
            </w:r>
          </w:p>
        </w:tc>
      </w:tr>
    </w:tbl>
    <w:p w14:paraId="751DA141" w14:textId="77777777" w:rsidR="00356552" w:rsidRDefault="00356552" w:rsidP="00356552"/>
    <w:p w14:paraId="0CC03AF8" w14:textId="77777777" w:rsidR="00356552" w:rsidRDefault="00356552" w:rsidP="00356552">
      <w:pPr>
        <w:pStyle w:val="50"/>
      </w:pPr>
      <w:bookmarkStart w:id="1840" w:name="_Toc144388541"/>
      <w:r>
        <w:t>5.2.3.2.4</w:t>
      </w:r>
      <w:r>
        <w:tab/>
        <w:t>Resource Custom Operations</w:t>
      </w:r>
      <w:bookmarkEnd w:id="1840"/>
    </w:p>
    <w:p w14:paraId="45A2F56A" w14:textId="77777777" w:rsidR="00356552" w:rsidRDefault="00356552" w:rsidP="00356552">
      <w:r>
        <w:t>None.</w:t>
      </w:r>
    </w:p>
    <w:p w14:paraId="17ADBBA0" w14:textId="77777777" w:rsidR="00356552" w:rsidRDefault="00356552" w:rsidP="00356552">
      <w:pPr>
        <w:pStyle w:val="41"/>
      </w:pPr>
      <w:bookmarkStart w:id="1841" w:name="_Toc144388542"/>
      <w:r>
        <w:t>5.2.3.3</w:t>
      </w:r>
      <w:r>
        <w:tab/>
        <w:t>Resource: Individual ADRF ML Model Store Record</w:t>
      </w:r>
      <w:bookmarkEnd w:id="1841"/>
    </w:p>
    <w:p w14:paraId="7F03B3FA" w14:textId="77777777" w:rsidR="00356552" w:rsidRDefault="00356552" w:rsidP="00356552">
      <w:pPr>
        <w:pStyle w:val="50"/>
      </w:pPr>
      <w:bookmarkStart w:id="1842" w:name="_Toc144388543"/>
      <w:r>
        <w:t>5.2.3.3.1</w:t>
      </w:r>
      <w:r>
        <w:tab/>
        <w:t>Description</w:t>
      </w:r>
      <w:bookmarkEnd w:id="1842"/>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1843" w:name="_Toc144388544"/>
      <w:r>
        <w:t>5.2.3.3.2</w:t>
      </w:r>
      <w:r>
        <w:tab/>
        <w:t>Resource Definition</w:t>
      </w:r>
      <w:bookmarkEnd w:id="184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018805DF" w14:textId="77777777" w:rsidR="00356552" w:rsidRDefault="00356552" w:rsidP="00356552">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2BCA88F1"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5A55DC2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2AEBC173"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6932B1" w14:textId="77777777" w:rsidR="00356552" w:rsidRDefault="00356552">
            <w:pPr>
              <w:pStyle w:val="TAH"/>
            </w:pPr>
            <w:r>
              <w:t>Definition</w:t>
            </w:r>
          </w:p>
        </w:tc>
      </w:tr>
      <w:tr w:rsidR="00356552" w14:paraId="2AB61C30"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F45AD2"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204CF8E4"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F50B0F" w14:textId="77777777" w:rsidR="00356552" w:rsidRDefault="00356552">
            <w:pPr>
              <w:pStyle w:val="TAL"/>
            </w:pPr>
            <w:r>
              <w:t>See clause</w:t>
            </w:r>
            <w:r>
              <w:rPr>
                <w:lang w:val="en-US" w:eastAsia="zh-CN"/>
              </w:rPr>
              <w:t> </w:t>
            </w:r>
            <w:r>
              <w:t>5.2.1.</w:t>
            </w:r>
          </w:p>
        </w:tc>
      </w:tr>
      <w:tr w:rsidR="00356552" w14:paraId="39AFA84D"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76419D5" w14:textId="77777777" w:rsidR="00356552" w:rsidRDefault="00356552">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463FC34A"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33CF98" w14:textId="77777777" w:rsidR="00356552" w:rsidRDefault="00356552">
            <w:pPr>
              <w:pStyle w:val="TAL"/>
            </w:pPr>
            <w:r>
              <w:rPr>
                <w:rFonts w:eastAsia="Batang"/>
              </w:rPr>
              <w:t xml:space="preserve">Identifies an </w:t>
            </w:r>
            <w:r>
              <w:t>individual data store record.</w:t>
            </w:r>
          </w:p>
        </w:tc>
      </w:tr>
    </w:tbl>
    <w:p w14:paraId="22D860A6" w14:textId="77777777" w:rsidR="00356552" w:rsidRDefault="00356552" w:rsidP="00356552"/>
    <w:p w14:paraId="62008F81" w14:textId="77777777" w:rsidR="00356552" w:rsidRDefault="00356552" w:rsidP="00356552">
      <w:pPr>
        <w:pStyle w:val="50"/>
      </w:pPr>
      <w:bookmarkStart w:id="1844" w:name="_Toc144388545"/>
      <w:r>
        <w:t>5.2.3.3.3</w:t>
      </w:r>
      <w:r>
        <w:tab/>
        <w:t>Resource Standard Methods</w:t>
      </w:r>
      <w:bookmarkEnd w:id="1844"/>
    </w:p>
    <w:p w14:paraId="4A8E217A" w14:textId="77777777" w:rsidR="00356552" w:rsidRDefault="00356552" w:rsidP="00356552">
      <w:pPr>
        <w:pStyle w:val="6"/>
      </w:pPr>
      <w:bookmarkStart w:id="1845" w:name="_Toc144388546"/>
      <w:r>
        <w:t>5.2.3.3.3.1</w:t>
      </w:r>
      <w:r>
        <w:tab/>
        <w:t>DELETE</w:t>
      </w:r>
      <w:bookmarkEnd w:id="1845"/>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33E87CF6" w14:textId="77777777" w:rsidR="00356552" w:rsidRDefault="00356552" w:rsidP="00356552">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356552" w14:paraId="5FEDB60F" w14:textId="77777777" w:rsidTr="00356552">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790EBE7C"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AE8213"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2C0E373"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E296BB" w14:textId="77777777" w:rsidR="00356552" w:rsidRDefault="00356552">
            <w:pPr>
              <w:pStyle w:val="TAH"/>
            </w:pPr>
            <w:r>
              <w:t>Response</w:t>
            </w:r>
          </w:p>
          <w:p w14:paraId="2BBD699D" w14:textId="77777777" w:rsidR="00356552" w:rsidRDefault="00356552">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1C89722C" w14:textId="77777777" w:rsidR="00356552" w:rsidRDefault="00356552">
            <w:pPr>
              <w:pStyle w:val="TAH"/>
            </w:pPr>
            <w:r>
              <w:t>Description</w:t>
            </w:r>
          </w:p>
        </w:tc>
      </w:tr>
      <w:tr w:rsidR="00356552" w14:paraId="546DA201" w14:textId="77777777" w:rsidTr="00356552">
        <w:trPr>
          <w:jc w:val="center"/>
        </w:trPr>
        <w:tc>
          <w:tcPr>
            <w:tcW w:w="830" w:type="pct"/>
            <w:tcBorders>
              <w:top w:val="single" w:sz="6" w:space="0" w:color="auto"/>
              <w:left w:val="single" w:sz="6" w:space="0" w:color="auto"/>
              <w:bottom w:val="single" w:sz="6" w:space="0" w:color="auto"/>
              <w:right w:val="single" w:sz="6" w:space="0" w:color="auto"/>
            </w:tcBorders>
            <w:hideMark/>
          </w:tcPr>
          <w:p w14:paraId="3D6E4081" w14:textId="77777777" w:rsidR="00356552" w:rsidRDefault="00356552">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49AD73A6" w14:textId="77777777" w:rsidR="00356552" w:rsidRDefault="00356552">
            <w:pPr>
              <w:pStyle w:val="TAC"/>
            </w:pPr>
          </w:p>
        </w:tc>
        <w:tc>
          <w:tcPr>
            <w:tcW w:w="649" w:type="pct"/>
            <w:tcBorders>
              <w:top w:val="single" w:sz="6" w:space="0" w:color="auto"/>
              <w:left w:val="single" w:sz="6" w:space="0" w:color="auto"/>
              <w:bottom w:val="single" w:sz="6" w:space="0" w:color="auto"/>
              <w:right w:val="single" w:sz="6" w:space="0" w:color="auto"/>
            </w:tcBorders>
          </w:tcPr>
          <w:p w14:paraId="1E3A7888" w14:textId="77777777" w:rsidR="00356552" w:rsidRDefault="00356552">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42EA8FC" w14:textId="77777777" w:rsidR="00356552" w:rsidRDefault="00356552">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4D15B27F" w14:textId="77777777" w:rsidR="00356552" w:rsidRDefault="00356552">
            <w:pPr>
              <w:pStyle w:val="TAL"/>
            </w:pPr>
            <w:r>
              <w:t>The Individual ADRF ML Model Store Record resource was deleted successfully.</w:t>
            </w:r>
          </w:p>
        </w:tc>
      </w:tr>
      <w:tr w:rsidR="00356552" w14:paraId="7032A427" w14:textId="77777777" w:rsidTr="00356552">
        <w:trPr>
          <w:jc w:val="center"/>
        </w:trPr>
        <w:tc>
          <w:tcPr>
            <w:tcW w:w="830" w:type="pct"/>
            <w:tcBorders>
              <w:top w:val="single" w:sz="6" w:space="0" w:color="auto"/>
              <w:left w:val="single" w:sz="6" w:space="0" w:color="auto"/>
              <w:bottom w:val="single" w:sz="6" w:space="0" w:color="auto"/>
              <w:right w:val="single" w:sz="6" w:space="0" w:color="auto"/>
            </w:tcBorders>
            <w:hideMark/>
          </w:tcPr>
          <w:p w14:paraId="0CECE179" w14:textId="77777777" w:rsidR="00356552" w:rsidRDefault="00356552">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7692A204" w14:textId="77777777" w:rsidR="00356552" w:rsidRDefault="0035655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5E6318" w14:textId="77777777" w:rsidR="00356552" w:rsidRDefault="0035655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A0C8270" w14:textId="77777777" w:rsidR="00356552" w:rsidRDefault="00356552">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3CF4B9C3" w14:textId="77777777" w:rsidR="00356552" w:rsidRDefault="00356552">
            <w:pPr>
              <w:pStyle w:val="TAL"/>
            </w:pPr>
            <w:r>
              <w:t>Temporary redirection, during Individual ADRF ML Model Store Record deletion.</w:t>
            </w:r>
          </w:p>
          <w:p w14:paraId="138734BA" w14:textId="77777777" w:rsidR="00356552" w:rsidRDefault="00356552">
            <w:pPr>
              <w:pStyle w:val="TAL"/>
            </w:pPr>
          </w:p>
          <w:p w14:paraId="44FE709A" w14:textId="77777777" w:rsidR="00356552" w:rsidRDefault="00356552">
            <w:pPr>
              <w:pStyle w:val="TAL"/>
              <w:rPr>
                <w:strike/>
              </w:rPr>
            </w:pPr>
            <w:r>
              <w:t>(NOTE 2)</w:t>
            </w:r>
          </w:p>
        </w:tc>
      </w:tr>
      <w:tr w:rsidR="00356552" w14:paraId="76CFA4CD" w14:textId="77777777" w:rsidTr="00356552">
        <w:trPr>
          <w:jc w:val="center"/>
        </w:trPr>
        <w:tc>
          <w:tcPr>
            <w:tcW w:w="830" w:type="pct"/>
            <w:tcBorders>
              <w:top w:val="single" w:sz="6" w:space="0" w:color="auto"/>
              <w:left w:val="single" w:sz="6" w:space="0" w:color="auto"/>
              <w:bottom w:val="single" w:sz="6" w:space="0" w:color="auto"/>
              <w:right w:val="single" w:sz="6" w:space="0" w:color="auto"/>
            </w:tcBorders>
            <w:hideMark/>
          </w:tcPr>
          <w:p w14:paraId="61D04EB2" w14:textId="77777777" w:rsidR="00356552" w:rsidRDefault="00356552">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F67FD7A" w14:textId="77777777" w:rsidR="00356552" w:rsidRDefault="0035655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373D9A2" w14:textId="77777777" w:rsidR="00356552" w:rsidRDefault="0035655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E70EB0D" w14:textId="77777777" w:rsidR="00356552" w:rsidRDefault="00356552">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3CF62B56" w14:textId="77777777" w:rsidR="00356552" w:rsidRDefault="00356552">
            <w:pPr>
              <w:pStyle w:val="TAL"/>
            </w:pPr>
            <w:r>
              <w:t>Permanent redirection, during Individual ADRF ML Model Store Record deletion.</w:t>
            </w:r>
          </w:p>
          <w:p w14:paraId="4AE9655F" w14:textId="77777777" w:rsidR="00356552" w:rsidRDefault="00356552">
            <w:pPr>
              <w:pStyle w:val="TAL"/>
            </w:pPr>
          </w:p>
          <w:p w14:paraId="76E2D343" w14:textId="77777777" w:rsidR="00356552" w:rsidRDefault="00356552">
            <w:pPr>
              <w:pStyle w:val="TAL"/>
              <w:rPr>
                <w:strike/>
              </w:rPr>
            </w:pPr>
            <w:r>
              <w:t>(NOTE 2)</w:t>
            </w:r>
          </w:p>
        </w:tc>
      </w:tr>
      <w:tr w:rsidR="00356552" w14:paraId="021D529C"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6F2493B" w14:textId="77777777" w:rsidR="00356552" w:rsidRDefault="00356552">
            <w:pPr>
              <w:pStyle w:val="TAN"/>
            </w:pPr>
            <w:r>
              <w:t>NOTE 1:</w:t>
            </w:r>
            <w:r>
              <w:tab/>
              <w:t>The mandatory HTTP error status code for the DELETE method listed in Table 5.2.7.1-1 of 3GPP TS 29.500 [4] also apply.</w:t>
            </w:r>
          </w:p>
          <w:p w14:paraId="67F0208B" w14:textId="77777777" w:rsidR="00356552" w:rsidRDefault="00356552">
            <w:pPr>
              <w:pStyle w:val="TAN"/>
            </w:pPr>
            <w:r>
              <w:t>NOTE 2:</w:t>
            </w:r>
            <w:r>
              <w:tab/>
              <w:t>The RedirectResponse data structure may be provided by an SCP (cf. clause 6.10.9.1 of 3GPP TS 29.500 [4]).</w:t>
            </w:r>
          </w:p>
        </w:tc>
      </w:tr>
    </w:tbl>
    <w:p w14:paraId="39F6E38B" w14:textId="77777777" w:rsidR="00356552" w:rsidRDefault="00356552" w:rsidP="00356552"/>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1846" w:name="_Toc144388547"/>
      <w:r>
        <w:t>5.2.3.3.4</w:t>
      </w:r>
      <w:r>
        <w:tab/>
        <w:t>Resource Custom Operations</w:t>
      </w:r>
      <w:bookmarkEnd w:id="1846"/>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1847" w:name="_Toc144388548"/>
      <w:r>
        <w:t>5.2.4</w:t>
      </w:r>
      <w:r>
        <w:tab/>
        <w:t>Custom Operations without associated resources</w:t>
      </w:r>
      <w:bookmarkEnd w:id="1847"/>
    </w:p>
    <w:p w14:paraId="309064D3" w14:textId="77777777" w:rsidR="00356552" w:rsidRDefault="00356552" w:rsidP="00356552">
      <w:pPr>
        <w:pStyle w:val="41"/>
      </w:pPr>
      <w:bookmarkStart w:id="1848" w:name="_Toc144388549"/>
      <w:r>
        <w:t>5.2.4.1</w:t>
      </w:r>
      <w:r>
        <w:tab/>
        <w:t>Overview</w:t>
      </w:r>
      <w:bookmarkEnd w:id="1848"/>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宋体"/>
        </w:rPr>
        <w:object w:dxaOrig="5892" w:dyaOrig="1740" w14:anchorId="3C8A0991">
          <v:shape id="_x0000_i1047" type="#_x0000_t75" style="width:294.5pt;height:87pt" o:ole="">
            <v:imagedata r:id="rId54" o:title="" cropbottom="7081f" cropright="4734f"/>
          </v:shape>
          <o:OLEObject Type="Embed" ProgID="Visio.Drawing.15" ShapeID="_x0000_i1047" DrawAspect="Content" ObjectID="_1756130705"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1849" w:name="_Toc144388550"/>
      <w:r>
        <w:t>5.2.4.4</w:t>
      </w:r>
      <w:r>
        <w:tab/>
        <w:t>Operation: remove-stored-mlmodel</w:t>
      </w:r>
      <w:bookmarkEnd w:id="1849"/>
    </w:p>
    <w:p w14:paraId="7727E1A6" w14:textId="77777777" w:rsidR="00356552" w:rsidRDefault="00356552" w:rsidP="00356552">
      <w:pPr>
        <w:pStyle w:val="50"/>
      </w:pPr>
      <w:bookmarkStart w:id="1850" w:name="_Toc144388551"/>
      <w:r>
        <w:t>5.2.4.4.1</w:t>
      </w:r>
      <w:r>
        <w:tab/>
        <w:t>Description</w:t>
      </w:r>
      <w:bookmarkEnd w:id="1850"/>
    </w:p>
    <w:p w14:paraId="5008974A" w14:textId="77777777" w:rsidR="00356552" w:rsidRDefault="00356552" w:rsidP="00356552">
      <w:r>
        <w:t>The operation is used by the NF service consumer to request the ADRF to remove stored ML model(s) based on a unique ML model identifier.</w:t>
      </w:r>
    </w:p>
    <w:p w14:paraId="74A0C0A1" w14:textId="77777777" w:rsidR="00356552" w:rsidRDefault="00356552" w:rsidP="00356552">
      <w:pPr>
        <w:pStyle w:val="50"/>
      </w:pPr>
      <w:bookmarkStart w:id="1851" w:name="_Toc144388552"/>
      <w:r>
        <w:t>5.2.4.4.2</w:t>
      </w:r>
      <w:r>
        <w:tab/>
        <w:t>Operation Definition</w:t>
      </w:r>
      <w:bookmarkEnd w:id="1851"/>
    </w:p>
    <w:p w14:paraId="560ADD05" w14:textId="77777777" w:rsidR="00356552" w:rsidRDefault="00356552" w:rsidP="00356552">
      <w:r>
        <w:t>This operation shall support the request data structures shown in Table 5.2.4.4.2-1 and the response data structures and error codes specified in Tables 5.2.4.4.2-2.</w:t>
      </w:r>
    </w:p>
    <w:p w14:paraId="79CDDE75" w14:textId="77777777" w:rsidR="00356552" w:rsidRDefault="00356552" w:rsidP="00356552">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39D4282E" w14:textId="77777777" w:rsidTr="00356552">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9DC1FF1"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CC2610E"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8121D46" w14:textId="77777777" w:rsidR="00356552" w:rsidRDefault="00356552">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F9A8F9" w14:textId="77777777" w:rsidR="00356552" w:rsidRDefault="00356552">
            <w:pPr>
              <w:pStyle w:val="TAH"/>
            </w:pPr>
            <w:r>
              <w:t>Description</w:t>
            </w:r>
          </w:p>
        </w:tc>
      </w:tr>
      <w:tr w:rsidR="00356552" w14:paraId="09790D00" w14:textId="77777777" w:rsidTr="00356552">
        <w:trPr>
          <w:jc w:val="center"/>
        </w:trPr>
        <w:tc>
          <w:tcPr>
            <w:tcW w:w="1626" w:type="dxa"/>
            <w:tcBorders>
              <w:top w:val="single" w:sz="6" w:space="0" w:color="auto"/>
              <w:left w:val="single" w:sz="6" w:space="0" w:color="auto"/>
              <w:bottom w:val="single" w:sz="6" w:space="0" w:color="000000"/>
              <w:right w:val="single" w:sz="6" w:space="0" w:color="auto"/>
            </w:tcBorders>
            <w:hideMark/>
          </w:tcPr>
          <w:p w14:paraId="1B1650BE"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2244F4E"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06034BB7" w14:textId="77777777" w:rsidR="00356552" w:rsidRDefault="00356552">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477C5FEE" w14:textId="77777777" w:rsidR="00356552" w:rsidRDefault="00356552">
            <w:pPr>
              <w:pStyle w:val="TAL"/>
            </w:pPr>
            <w:r>
              <w:t>Unique ML model identifier of the ML model stored in ADRF.</w:t>
            </w:r>
          </w:p>
        </w:tc>
      </w:tr>
    </w:tbl>
    <w:p w14:paraId="03F45CD2" w14:textId="77777777" w:rsidR="00356552" w:rsidRDefault="00356552" w:rsidP="00356552"/>
    <w:p w14:paraId="50999105" w14:textId="77777777" w:rsidR="00356552" w:rsidRDefault="00356552" w:rsidP="00356552">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56552" w14:paraId="3EDC516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5D5784"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DF32F9B"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576202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FBD5A82" w14:textId="77777777" w:rsidR="00356552" w:rsidRDefault="00356552">
            <w:pPr>
              <w:pStyle w:val="TAH"/>
            </w:pPr>
            <w:r>
              <w:t>Response</w:t>
            </w:r>
          </w:p>
          <w:p w14:paraId="3E45DFE1"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9AA8C7D" w14:textId="77777777" w:rsidR="00356552" w:rsidRDefault="00356552">
            <w:pPr>
              <w:pStyle w:val="TAH"/>
            </w:pPr>
            <w:r>
              <w:t>Description</w:t>
            </w:r>
          </w:p>
        </w:tc>
      </w:tr>
      <w:tr w:rsidR="00356552" w14:paraId="6C2B15E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252BCCE3" w14:textId="77777777" w:rsidR="00356552" w:rsidRDefault="00356552">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1C5FEC98" w14:textId="77777777" w:rsidR="00356552" w:rsidRDefault="00356552">
            <w:pPr>
              <w:pStyle w:val="TAC"/>
            </w:pPr>
          </w:p>
        </w:tc>
        <w:tc>
          <w:tcPr>
            <w:tcW w:w="649" w:type="pct"/>
            <w:tcBorders>
              <w:top w:val="single" w:sz="6" w:space="0" w:color="auto"/>
              <w:left w:val="single" w:sz="6" w:space="0" w:color="auto"/>
              <w:bottom w:val="single" w:sz="6" w:space="0" w:color="auto"/>
              <w:right w:val="single" w:sz="6" w:space="0" w:color="auto"/>
            </w:tcBorders>
          </w:tcPr>
          <w:p w14:paraId="27044BAD" w14:textId="77777777" w:rsidR="00356552" w:rsidRDefault="00356552">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AD7F81F" w14:textId="77777777" w:rsidR="00356552" w:rsidRDefault="00356552">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7A56BA04" w14:textId="77777777" w:rsidR="00356552" w:rsidRDefault="00356552">
            <w:pPr>
              <w:pStyle w:val="TAL"/>
            </w:pPr>
            <w:r>
              <w:t>Successful request to remove ML model in the ADRF based on the unique ML model identifier.</w:t>
            </w:r>
          </w:p>
        </w:tc>
      </w:tr>
      <w:tr w:rsidR="00356552" w14:paraId="118BC770"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BF50348" w14:textId="77777777" w:rsidR="00356552" w:rsidRDefault="00356552">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31"/>
        <w:rPr>
          <w:lang w:val="en-US"/>
        </w:rPr>
      </w:pPr>
      <w:bookmarkStart w:id="1852" w:name="_Toc94064366"/>
      <w:bookmarkStart w:id="1853" w:name="_Toc85557168"/>
      <w:bookmarkStart w:id="1854" w:name="_Toc120702428"/>
      <w:bookmarkStart w:id="1855" w:name="_Toc85553069"/>
      <w:bookmarkStart w:id="1856" w:name="_Toc70550695"/>
      <w:bookmarkStart w:id="1857" w:name="_Toc114133927"/>
      <w:bookmarkStart w:id="1858" w:name="_Toc51762962"/>
      <w:bookmarkStart w:id="1859" w:name="_Toc101244530"/>
      <w:bookmarkStart w:id="1860" w:name="_Toc43563564"/>
      <w:bookmarkStart w:id="1861" w:name="_Toc90655961"/>
      <w:bookmarkStart w:id="1862" w:name="_Toc56641031"/>
      <w:bookmarkStart w:id="1863" w:name="_Toc66231867"/>
      <w:bookmarkStart w:id="1864" w:name="_Toc68169028"/>
      <w:bookmarkStart w:id="1865" w:name="_Toc98233753"/>
      <w:bookmarkStart w:id="1866" w:name="_Toc50032042"/>
      <w:bookmarkStart w:id="1867" w:name="_Toc112951248"/>
      <w:bookmarkStart w:id="1868" w:name="_Toc59017999"/>
      <w:bookmarkStart w:id="1869" w:name="_Toc36102520"/>
      <w:bookmarkStart w:id="1870" w:name="_Toc83233148"/>
      <w:bookmarkStart w:id="1871" w:name="_Toc88667676"/>
      <w:bookmarkStart w:id="1872" w:name="_Toc104539125"/>
      <w:bookmarkStart w:id="1873" w:name="_Toc28012863"/>
      <w:bookmarkStart w:id="1874" w:name="_Toc113031788"/>
      <w:bookmarkStart w:id="1875" w:name="_Toc136562524"/>
      <w:bookmarkStart w:id="1876" w:name="_Toc34266349"/>
      <w:bookmarkStart w:id="1877" w:name="_Toc45134110"/>
      <w:bookmarkStart w:id="1878" w:name="_Toc138754358"/>
      <w:bookmarkStart w:id="1879" w:name="_Toc144388553"/>
      <w:r>
        <w:rPr>
          <w:lang w:val="en-US"/>
        </w:rPr>
        <w:t>5.2.5</w:t>
      </w:r>
      <w:r>
        <w:rPr>
          <w:lang w:val="en-US"/>
        </w:rPr>
        <w:tab/>
        <w:t>Notifications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1880" w:name="_Toc144388554"/>
      <w:r>
        <w:t>5.2.6</w:t>
      </w:r>
      <w:r>
        <w:tab/>
        <w:t>Data Model</w:t>
      </w:r>
      <w:bookmarkEnd w:id="1880"/>
    </w:p>
    <w:p w14:paraId="03ACB98D" w14:textId="77777777" w:rsidR="00356552" w:rsidRDefault="00356552" w:rsidP="00356552">
      <w:pPr>
        <w:pStyle w:val="41"/>
      </w:pPr>
      <w:bookmarkStart w:id="1881" w:name="_Toc144388555"/>
      <w:r>
        <w:t>5.2.6.1</w:t>
      </w:r>
      <w:r>
        <w:tab/>
        <w:t>General</w:t>
      </w:r>
      <w:bookmarkEnd w:id="1881"/>
    </w:p>
    <w:p w14:paraId="145714CA" w14:textId="77777777" w:rsidR="00356552" w:rsidRDefault="00356552" w:rsidP="00356552">
      <w:r>
        <w:t>This clause specifies the application data model supported by the</w:t>
      </w:r>
      <w:r>
        <w:rPr>
          <w:lang w:eastAsia="ja-JP"/>
        </w:rPr>
        <w:t xml:space="preserve"> Nadrf_MLModelManagement</w:t>
      </w:r>
      <w:r>
        <w:t xml:space="preserve"> API.</w:t>
      </w:r>
    </w:p>
    <w:p w14:paraId="6BC5568E" w14:textId="77777777" w:rsidR="00356552" w:rsidRDefault="00356552" w:rsidP="00356552">
      <w:r>
        <w:lastRenderedPageBreak/>
        <w:t xml:space="preserve">Table 5.2.6.1-1 specifies the data types defined for the </w:t>
      </w:r>
      <w:r>
        <w:rPr>
          <w:lang w:eastAsia="ja-JP"/>
        </w:rPr>
        <w:t>Nadrf_MLModelManagement</w:t>
      </w:r>
      <w:r>
        <w:t xml:space="preserve"> service based interface protocol.</w:t>
      </w:r>
    </w:p>
    <w:p w14:paraId="0C96893D" w14:textId="77777777" w:rsidR="00356552" w:rsidRDefault="00356552" w:rsidP="00356552">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356552" w14:paraId="5145E606" w14:textId="77777777" w:rsidTr="00356552">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061BA22F" w14:textId="77777777" w:rsidR="00356552" w:rsidRDefault="00356552">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6D29A150" w14:textId="77777777" w:rsidR="00356552" w:rsidRDefault="00356552">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711E7BC3" w14:textId="77777777" w:rsidR="00356552" w:rsidRDefault="00356552">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397ED1DD" w14:textId="77777777" w:rsidR="00356552" w:rsidRDefault="00356552">
            <w:pPr>
              <w:pStyle w:val="TAH"/>
            </w:pPr>
            <w:r>
              <w:t>Applicability</w:t>
            </w:r>
          </w:p>
        </w:tc>
      </w:tr>
      <w:tr w:rsidR="00356552" w14:paraId="319A6298" w14:textId="77777777" w:rsidTr="00356552">
        <w:trPr>
          <w:jc w:val="center"/>
        </w:trPr>
        <w:tc>
          <w:tcPr>
            <w:tcW w:w="2658" w:type="dxa"/>
            <w:tcBorders>
              <w:top w:val="single" w:sz="6" w:space="0" w:color="auto"/>
              <w:left w:val="single" w:sz="6" w:space="0" w:color="auto"/>
              <w:bottom w:val="single" w:sz="6" w:space="0" w:color="auto"/>
              <w:right w:val="single" w:sz="6" w:space="0" w:color="auto"/>
            </w:tcBorders>
            <w:hideMark/>
          </w:tcPr>
          <w:p w14:paraId="01964CC0" w14:textId="77777777" w:rsidR="00356552" w:rsidRDefault="00356552">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7E0B09AF" w14:textId="77777777" w:rsidR="00356552" w:rsidRDefault="00356552">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087F77AA" w14:textId="77777777" w:rsidR="00356552" w:rsidRDefault="00356552">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1D1E61CB" w14:textId="77777777" w:rsidR="00356552" w:rsidRDefault="00356552">
            <w:pPr>
              <w:keepNext/>
              <w:keepLines/>
              <w:spacing w:after="0"/>
              <w:rPr>
                <w:rFonts w:ascii="Arial" w:hAnsi="Arial" w:cs="Arial"/>
                <w:sz w:val="18"/>
                <w:szCs w:val="18"/>
              </w:rPr>
            </w:pPr>
          </w:p>
        </w:tc>
      </w:tr>
      <w:tr w:rsidR="00356552" w14:paraId="56AF68D2" w14:textId="77777777" w:rsidTr="00356552">
        <w:trPr>
          <w:jc w:val="center"/>
        </w:trPr>
        <w:tc>
          <w:tcPr>
            <w:tcW w:w="2658" w:type="dxa"/>
            <w:tcBorders>
              <w:top w:val="single" w:sz="6" w:space="0" w:color="auto"/>
              <w:left w:val="single" w:sz="6" w:space="0" w:color="auto"/>
              <w:bottom w:val="single" w:sz="6" w:space="0" w:color="auto"/>
              <w:right w:val="single" w:sz="6" w:space="0" w:color="auto"/>
            </w:tcBorders>
            <w:hideMark/>
          </w:tcPr>
          <w:p w14:paraId="0AC51D64" w14:textId="77777777" w:rsidR="00356552" w:rsidRDefault="00356552">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7053356" w14:textId="77777777" w:rsidR="00356552" w:rsidRDefault="00356552">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2D8F31F3" w14:textId="77777777" w:rsidR="00356552" w:rsidRDefault="00356552">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97C0A98" w14:textId="77777777" w:rsidR="00356552" w:rsidRDefault="00356552">
            <w:pPr>
              <w:keepNext/>
              <w:keepLines/>
              <w:spacing w:after="0"/>
              <w:rPr>
                <w:rFonts w:ascii="Arial" w:hAnsi="Arial" w:cs="Arial"/>
                <w:sz w:val="18"/>
                <w:szCs w:val="18"/>
              </w:rPr>
            </w:pPr>
          </w:p>
        </w:tc>
      </w:tr>
    </w:tbl>
    <w:p w14:paraId="225526F1" w14:textId="77777777" w:rsidR="00356552" w:rsidRDefault="00356552" w:rsidP="00356552"/>
    <w:p w14:paraId="37C3BF8C" w14:textId="77777777" w:rsidR="00356552" w:rsidRDefault="00356552" w:rsidP="00356552">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6B982916" w14:textId="77777777" w:rsidR="00356552" w:rsidRDefault="00356552" w:rsidP="00356552">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356552" w14:paraId="6E40532A"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476D18EB" w14:textId="77777777" w:rsidR="00356552" w:rsidRDefault="00356552">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3F61C6D0" w14:textId="77777777" w:rsidR="00356552" w:rsidRDefault="00356552">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2514F26E" w14:textId="77777777" w:rsidR="00356552" w:rsidRDefault="00356552">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FA529C6" w14:textId="77777777" w:rsidR="00356552" w:rsidRDefault="00356552">
            <w:pPr>
              <w:pStyle w:val="TAH"/>
            </w:pPr>
            <w:r>
              <w:t>Applicability</w:t>
            </w:r>
          </w:p>
        </w:tc>
      </w:tr>
      <w:tr w:rsidR="00356552" w14:paraId="41C57622"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34C361FA" w14:textId="77777777" w:rsidR="00356552" w:rsidRDefault="00356552">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46928711" w14:textId="77777777" w:rsidR="00356552" w:rsidRDefault="00356552">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7E546972" w14:textId="77777777" w:rsidR="00356552" w:rsidRDefault="00356552">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075E2531" w14:textId="77777777" w:rsidR="00356552" w:rsidRDefault="00356552">
            <w:pPr>
              <w:pStyle w:val="TAL"/>
              <w:rPr>
                <w:rFonts w:cs="Arial"/>
                <w:szCs w:val="18"/>
              </w:rPr>
            </w:pPr>
          </w:p>
        </w:tc>
      </w:tr>
      <w:tr w:rsidR="00356552" w14:paraId="16F4B869"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4F51CC12" w14:textId="77777777" w:rsidR="00356552" w:rsidRDefault="00356552">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100EA097" w14:textId="77777777" w:rsidR="00356552" w:rsidRDefault="00356552">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C33705D" w14:textId="77777777" w:rsidR="00356552" w:rsidRDefault="00356552">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C6A5967" w14:textId="77777777" w:rsidR="00356552" w:rsidRDefault="00356552">
            <w:pPr>
              <w:pStyle w:val="TAL"/>
              <w:rPr>
                <w:rFonts w:cs="Arial"/>
                <w:szCs w:val="18"/>
              </w:rPr>
            </w:pPr>
          </w:p>
        </w:tc>
      </w:tr>
      <w:tr w:rsidR="00356552" w14:paraId="48502674"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45534E84" w14:textId="77777777" w:rsidR="00356552" w:rsidRDefault="00356552">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27F7E48A" w14:textId="77777777" w:rsidR="00356552" w:rsidRDefault="00356552">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C0739A7" w14:textId="77777777" w:rsidR="00356552" w:rsidRDefault="00356552">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C3BAC5C" w14:textId="77777777" w:rsidR="00356552" w:rsidRDefault="00356552">
            <w:pPr>
              <w:pStyle w:val="TAL"/>
              <w:rPr>
                <w:rFonts w:cs="Arial"/>
                <w:szCs w:val="18"/>
              </w:rPr>
            </w:pPr>
          </w:p>
        </w:tc>
      </w:tr>
      <w:tr w:rsidR="00356552" w14:paraId="1602086C"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45E012AC" w14:textId="77777777" w:rsidR="00356552" w:rsidRDefault="00356552">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403924DB" w14:textId="77777777" w:rsidR="00356552" w:rsidRDefault="00356552">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B47AD43" w14:textId="77777777" w:rsidR="00356552" w:rsidRDefault="00356552">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37CEDD06" w14:textId="77777777" w:rsidR="00356552" w:rsidRDefault="00356552">
            <w:pPr>
              <w:pStyle w:val="TAL"/>
              <w:rPr>
                <w:rFonts w:cs="Arial"/>
                <w:szCs w:val="18"/>
              </w:rPr>
            </w:pPr>
          </w:p>
        </w:tc>
      </w:tr>
      <w:tr w:rsidR="00356552" w14:paraId="5F11E375"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6709D785" w14:textId="77777777" w:rsidR="00356552" w:rsidRDefault="00356552">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F9E03AC" w14:textId="77777777" w:rsidR="00356552" w:rsidRDefault="00356552">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BFFCF13" w14:textId="77777777" w:rsidR="00356552" w:rsidRDefault="00356552">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4FB7F3D4" w14:textId="77777777" w:rsidR="00356552" w:rsidRDefault="00356552">
            <w:pPr>
              <w:pStyle w:val="TAL"/>
              <w:rPr>
                <w:rFonts w:cs="Arial"/>
                <w:szCs w:val="18"/>
              </w:rPr>
            </w:pPr>
          </w:p>
        </w:tc>
      </w:tr>
    </w:tbl>
    <w:p w14:paraId="4C4FD85E" w14:textId="77777777" w:rsidR="00356552" w:rsidRDefault="00356552" w:rsidP="00356552"/>
    <w:p w14:paraId="2E2C7853" w14:textId="77777777" w:rsidR="00356552" w:rsidRDefault="00356552" w:rsidP="00356552">
      <w:pPr>
        <w:pStyle w:val="41"/>
        <w:rPr>
          <w:lang w:val="en-US"/>
        </w:rPr>
      </w:pPr>
      <w:bookmarkStart w:id="1882" w:name="_Toc144388556"/>
      <w:bookmarkStart w:id="1883" w:name="_Hlk138946652"/>
      <w:r>
        <w:rPr>
          <w:lang w:val="en-US"/>
        </w:rPr>
        <w:t>5.2.6.2</w:t>
      </w:r>
      <w:r>
        <w:rPr>
          <w:lang w:val="en-US"/>
        </w:rPr>
        <w:tab/>
        <w:t>Structured data types</w:t>
      </w:r>
      <w:bookmarkEnd w:id="1882"/>
    </w:p>
    <w:p w14:paraId="7B10CA63" w14:textId="77777777" w:rsidR="00356552" w:rsidRDefault="00356552" w:rsidP="00356552">
      <w:pPr>
        <w:pStyle w:val="50"/>
      </w:pPr>
      <w:bookmarkStart w:id="1884" w:name="_Toc144388557"/>
      <w:r>
        <w:t>5.2.6.2.1</w:t>
      </w:r>
      <w:r>
        <w:tab/>
        <w:t>Introduction</w:t>
      </w:r>
      <w:bookmarkEnd w:id="1884"/>
    </w:p>
    <w:p w14:paraId="4E3127AF" w14:textId="77777777" w:rsidR="00356552" w:rsidRDefault="00356552" w:rsidP="00356552">
      <w:r>
        <w:t>This clause defines the structures to be used in resource representations.</w:t>
      </w:r>
    </w:p>
    <w:p w14:paraId="4ECC37D2" w14:textId="77777777" w:rsidR="00356552" w:rsidRDefault="00356552" w:rsidP="00356552">
      <w:pPr>
        <w:pStyle w:val="50"/>
      </w:pPr>
      <w:bookmarkStart w:id="1885" w:name="_Toc144388558"/>
      <w:r>
        <w:t>5.2.6.2.2</w:t>
      </w:r>
      <w:r>
        <w:tab/>
        <w:t>Type: NadrfMLModelStoreRecord</w:t>
      </w:r>
      <w:bookmarkEnd w:id="1885"/>
    </w:p>
    <w:p w14:paraId="0B864590" w14:textId="77777777" w:rsidR="00356552" w:rsidRDefault="00356552" w:rsidP="00356552">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56552" w14:paraId="7A1276E0"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92769B9" w14:textId="77777777" w:rsidR="00356552" w:rsidRDefault="0035655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80FB1D4"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25E0C4" w14:textId="77777777" w:rsidR="00356552" w:rsidRDefault="0035655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2C955F" w14:textId="77777777" w:rsidR="00356552" w:rsidRDefault="0035655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66B3301" w14:textId="77777777" w:rsidR="00356552" w:rsidRDefault="0035655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9090DE" w14:textId="77777777" w:rsidR="00356552" w:rsidRDefault="00356552">
            <w:pPr>
              <w:pStyle w:val="TAH"/>
              <w:rPr>
                <w:rFonts w:cs="Arial"/>
                <w:szCs w:val="18"/>
              </w:rPr>
            </w:pPr>
            <w:r>
              <w:rPr>
                <w:rFonts w:cs="Arial"/>
                <w:szCs w:val="18"/>
              </w:rPr>
              <w:t>Applicability</w:t>
            </w:r>
          </w:p>
        </w:tc>
      </w:tr>
      <w:tr w:rsidR="00356552" w14:paraId="26FA67C1"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31677499" w14:textId="77777777" w:rsidR="00356552" w:rsidRDefault="00356552">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68F0E9EC" w14:textId="77777777" w:rsidR="00356552" w:rsidRDefault="00356552">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D4AE27D" w14:textId="77777777" w:rsidR="00356552" w:rsidRDefault="0035655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DFDADC"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72DBF0BA" w14:textId="77777777" w:rsidR="00356552" w:rsidRDefault="00356552">
            <w:pPr>
              <w:keepNext/>
              <w:keepLines/>
              <w:spacing w:after="0"/>
              <w:rPr>
                <w:rFonts w:ascii="Arial" w:hAnsi="Arial"/>
                <w:sz w:val="18"/>
              </w:rPr>
            </w:pPr>
            <w:r>
              <w:rPr>
                <w:rFonts w:ascii="Arial" w:hAnsi="Arial"/>
                <w:sz w:val="18"/>
              </w:rPr>
              <w:t>NF instanceIdentifier of the NWDAF containing MTLF.(NOTE)</w:t>
            </w:r>
          </w:p>
        </w:tc>
        <w:tc>
          <w:tcPr>
            <w:tcW w:w="2410" w:type="dxa"/>
            <w:tcBorders>
              <w:top w:val="single" w:sz="6" w:space="0" w:color="auto"/>
              <w:left w:val="single" w:sz="6" w:space="0" w:color="auto"/>
              <w:bottom w:val="single" w:sz="6" w:space="0" w:color="auto"/>
              <w:right w:val="single" w:sz="6" w:space="0" w:color="auto"/>
            </w:tcBorders>
          </w:tcPr>
          <w:p w14:paraId="7AAF025B" w14:textId="77777777" w:rsidR="00356552" w:rsidRDefault="00356552">
            <w:pPr>
              <w:keepNext/>
              <w:keepLines/>
              <w:spacing w:after="0"/>
              <w:rPr>
                <w:rFonts w:ascii="Arial" w:hAnsi="Arial" w:cs="Arial"/>
                <w:sz w:val="18"/>
                <w:szCs w:val="18"/>
              </w:rPr>
            </w:pPr>
          </w:p>
        </w:tc>
      </w:tr>
      <w:tr w:rsidR="00356552" w14:paraId="323D3B20"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6F6B12FA" w14:textId="77777777" w:rsidR="00356552" w:rsidRDefault="00356552">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9C4060A" w14:textId="77777777" w:rsidR="00356552" w:rsidRDefault="00356552">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7028AC55" w14:textId="77777777" w:rsidR="00356552" w:rsidRDefault="0035655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3683F13"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148A208" w14:textId="77777777" w:rsidR="00356552" w:rsidRDefault="00356552">
            <w:pPr>
              <w:keepNext/>
              <w:keepLines/>
              <w:spacing w:after="0"/>
              <w:rPr>
                <w:rFonts w:ascii="Arial" w:hAnsi="Arial"/>
                <w:sz w:val="18"/>
              </w:rPr>
            </w:pPr>
            <w:r>
              <w:rPr>
                <w:rFonts w:ascii="Arial" w:hAnsi="Arial"/>
                <w:sz w:val="18"/>
              </w:rPr>
              <w:t>NFset identifier of the NWDAF containing MTLF.(NOTE)</w:t>
            </w:r>
          </w:p>
        </w:tc>
        <w:tc>
          <w:tcPr>
            <w:tcW w:w="2410" w:type="dxa"/>
            <w:tcBorders>
              <w:top w:val="single" w:sz="6" w:space="0" w:color="auto"/>
              <w:left w:val="single" w:sz="6" w:space="0" w:color="auto"/>
              <w:bottom w:val="single" w:sz="6" w:space="0" w:color="auto"/>
              <w:right w:val="single" w:sz="6" w:space="0" w:color="auto"/>
            </w:tcBorders>
          </w:tcPr>
          <w:p w14:paraId="4A7CD67C" w14:textId="77777777" w:rsidR="00356552" w:rsidRDefault="00356552">
            <w:pPr>
              <w:keepNext/>
              <w:keepLines/>
              <w:spacing w:after="0"/>
              <w:rPr>
                <w:rFonts w:ascii="Arial" w:hAnsi="Arial" w:cs="Arial"/>
                <w:sz w:val="18"/>
                <w:szCs w:val="18"/>
              </w:rPr>
            </w:pPr>
          </w:p>
        </w:tc>
      </w:tr>
      <w:tr w:rsidR="00356552" w14:paraId="62922EC9"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7211F990" w14:textId="77777777" w:rsidR="00356552" w:rsidRDefault="00356552">
            <w:pPr>
              <w:keepNext/>
              <w:keepLines/>
              <w:spacing w:after="0"/>
              <w:rPr>
                <w:rFonts w:ascii="Arial" w:hAnsi="Arial"/>
                <w:sz w:val="18"/>
              </w:rPr>
            </w:pPr>
            <w:r>
              <w:rPr>
                <w:rFonts w:ascii="Arial" w:hAnsi="Arial"/>
                <w:sz w:val="18"/>
              </w:rPr>
              <w:t>mlModelInfo</w:t>
            </w:r>
          </w:p>
        </w:tc>
        <w:tc>
          <w:tcPr>
            <w:tcW w:w="1444" w:type="dxa"/>
            <w:tcBorders>
              <w:top w:val="single" w:sz="6" w:space="0" w:color="auto"/>
              <w:left w:val="single" w:sz="6" w:space="0" w:color="auto"/>
              <w:bottom w:val="single" w:sz="6" w:space="0" w:color="auto"/>
              <w:right w:val="single" w:sz="6" w:space="0" w:color="auto"/>
            </w:tcBorders>
            <w:hideMark/>
          </w:tcPr>
          <w:p w14:paraId="369FF955" w14:textId="77777777" w:rsidR="00356552" w:rsidRDefault="00356552">
            <w:pPr>
              <w:keepNext/>
              <w:keepLines/>
              <w:spacing w:after="0"/>
              <w:rPr>
                <w:rFonts w:ascii="Arial" w:hAnsi="Arial"/>
                <w:sz w:val="18"/>
              </w:rPr>
            </w:pPr>
            <w:r>
              <w:rPr>
                <w:rFonts w:ascii="Arial" w:hAnsi="Arial"/>
                <w:sz w:val="18"/>
              </w:rPr>
              <w:t>array(MLModelInfo)</w:t>
            </w:r>
          </w:p>
        </w:tc>
        <w:tc>
          <w:tcPr>
            <w:tcW w:w="425" w:type="dxa"/>
            <w:tcBorders>
              <w:top w:val="single" w:sz="6" w:space="0" w:color="auto"/>
              <w:left w:val="single" w:sz="6" w:space="0" w:color="auto"/>
              <w:bottom w:val="single" w:sz="6" w:space="0" w:color="auto"/>
              <w:right w:val="single" w:sz="6" w:space="0" w:color="auto"/>
            </w:tcBorders>
            <w:hideMark/>
          </w:tcPr>
          <w:p w14:paraId="322CFAA3" w14:textId="77777777" w:rsidR="00356552" w:rsidRDefault="003565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2980102" w14:textId="77777777" w:rsidR="00356552" w:rsidRDefault="00356552">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6B4946" w14:textId="77777777" w:rsidR="00356552" w:rsidRDefault="00356552">
            <w:pPr>
              <w:keepNext/>
              <w:keepLines/>
              <w:spacing w:after="0"/>
              <w:rPr>
                <w:rFonts w:ascii="Arial" w:hAnsi="Arial"/>
                <w:sz w:val="18"/>
              </w:rPr>
            </w:pPr>
            <w:r>
              <w:rPr>
                <w:rFonts w:ascii="Arial" w:hAnsi="Arial"/>
                <w:sz w:val="18"/>
              </w:rPr>
              <w:t>ML Model information</w:t>
            </w:r>
          </w:p>
        </w:tc>
        <w:tc>
          <w:tcPr>
            <w:tcW w:w="2410" w:type="dxa"/>
            <w:tcBorders>
              <w:top w:val="single" w:sz="6" w:space="0" w:color="auto"/>
              <w:left w:val="single" w:sz="6" w:space="0" w:color="auto"/>
              <w:bottom w:val="single" w:sz="6" w:space="0" w:color="auto"/>
              <w:right w:val="single" w:sz="6" w:space="0" w:color="auto"/>
            </w:tcBorders>
          </w:tcPr>
          <w:p w14:paraId="5AE6C7F7" w14:textId="77777777" w:rsidR="00356552" w:rsidRDefault="00356552">
            <w:pPr>
              <w:keepNext/>
              <w:keepLines/>
              <w:spacing w:after="0"/>
              <w:rPr>
                <w:rFonts w:ascii="Arial" w:hAnsi="Arial" w:cs="Arial"/>
                <w:sz w:val="18"/>
                <w:szCs w:val="18"/>
              </w:rPr>
            </w:pPr>
          </w:p>
        </w:tc>
      </w:tr>
      <w:tr w:rsidR="00356552" w14:paraId="619627B6"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1D19CFFB" w14:textId="77777777" w:rsidR="00356552" w:rsidRDefault="00356552">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24C8670" w14:textId="77777777" w:rsidR="00356552" w:rsidRDefault="0035655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4CCE1748" w14:textId="77777777" w:rsidR="00356552" w:rsidRDefault="00356552">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95FFF86" w14:textId="77777777" w:rsidR="00356552" w:rsidRDefault="00356552">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2DA8469" w14:textId="77777777" w:rsidR="00356552" w:rsidRDefault="00356552">
            <w:pPr>
              <w:pStyle w:val="TAL"/>
            </w:pPr>
            <w:r>
              <w:rPr>
                <w:rFonts w:cs="Arial"/>
                <w:szCs w:val="18"/>
                <w:lang w:eastAsia="zh-CN"/>
              </w:rPr>
              <w:t>This IE represents a l</w:t>
            </w:r>
            <w:r>
              <w:t>ist of Supported features as described in clause 5.2.7.</w:t>
            </w:r>
          </w:p>
          <w:p w14:paraId="6416639E" w14:textId="77777777" w:rsidR="00356552" w:rsidRDefault="00356552">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9F89C6F" w14:textId="77777777" w:rsidR="00356552" w:rsidRDefault="00356552">
            <w:pPr>
              <w:pStyle w:val="TAL"/>
              <w:rPr>
                <w:rFonts w:cs="Arial"/>
                <w:szCs w:val="18"/>
              </w:rPr>
            </w:pPr>
          </w:p>
        </w:tc>
      </w:tr>
      <w:tr w:rsidR="00356552" w14:paraId="04109C83" w14:textId="77777777" w:rsidTr="00356552">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87E65B4" w14:textId="77777777" w:rsidR="00356552" w:rsidRDefault="00356552">
            <w:pPr>
              <w:pStyle w:val="TAL"/>
              <w:rPr>
                <w:rFonts w:cs="Arial"/>
                <w:szCs w:val="18"/>
              </w:rPr>
            </w:pPr>
            <w:r>
              <w:rPr>
                <w:rFonts w:cs="Arial"/>
                <w:szCs w:val="18"/>
              </w:rPr>
              <w:t>NOTE:</w:t>
            </w:r>
            <w:r>
              <w:rPr>
                <w:rFonts w:cs="Arial"/>
                <w:szCs w:val="18"/>
              </w:rPr>
              <w:tab/>
              <w:t>One of "</w:t>
            </w:r>
            <w:r>
              <w:rPr>
                <w:lang w:val="en-US" w:eastAsia="zh-CN"/>
              </w:rPr>
              <w:t>nfInstanceId</w:t>
            </w:r>
            <w:r>
              <w:rPr>
                <w:rFonts w:cs="Arial"/>
                <w:szCs w:val="18"/>
              </w:rPr>
              <w:t>" and "</w:t>
            </w:r>
            <w:r>
              <w:t>nfSetId</w:t>
            </w:r>
            <w:r>
              <w:rPr>
                <w:rFonts w:cs="Arial"/>
                <w:szCs w:val="18"/>
              </w:rPr>
              <w:t>" attributes shall be provided.</w:t>
            </w:r>
          </w:p>
        </w:tc>
      </w:tr>
    </w:tbl>
    <w:p w14:paraId="0C50F335" w14:textId="77777777" w:rsidR="00356552" w:rsidRDefault="00356552" w:rsidP="00356552">
      <w:pPr>
        <w:pStyle w:val="EditorsNote"/>
        <w:ind w:left="0" w:firstLine="0"/>
        <w:rPr>
          <w:color w:val="auto"/>
        </w:rPr>
      </w:pPr>
    </w:p>
    <w:p w14:paraId="188EF2C7" w14:textId="77777777" w:rsidR="00356552" w:rsidRDefault="00356552" w:rsidP="00356552">
      <w:pPr>
        <w:pStyle w:val="50"/>
      </w:pPr>
      <w:bookmarkStart w:id="1886" w:name="_Toc144388559"/>
      <w:r>
        <w:lastRenderedPageBreak/>
        <w:t>5.2.6.2.3</w:t>
      </w:r>
      <w:r>
        <w:tab/>
        <w:t>Type: MLModelInfo</w:t>
      </w:r>
      <w:bookmarkEnd w:id="1886"/>
    </w:p>
    <w:p w14:paraId="3F046A73" w14:textId="77777777" w:rsidR="00356552" w:rsidRDefault="00356552" w:rsidP="00356552">
      <w:pPr>
        <w:pStyle w:val="TH"/>
      </w:pPr>
      <w:r>
        <w:t>Table 5.2.6.2.2-1: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56552" w14:paraId="01F22E08"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74936C" w14:textId="77777777" w:rsidR="00356552" w:rsidRDefault="0035655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E486150"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9CA140C" w14:textId="77777777" w:rsidR="00356552" w:rsidRDefault="0035655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701654" w14:textId="77777777" w:rsidR="00356552" w:rsidRDefault="0035655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158C06" w14:textId="77777777" w:rsidR="00356552" w:rsidRDefault="0035655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A9B784" w14:textId="77777777" w:rsidR="00356552" w:rsidRDefault="00356552">
            <w:pPr>
              <w:pStyle w:val="TAH"/>
              <w:rPr>
                <w:rFonts w:cs="Arial"/>
                <w:szCs w:val="18"/>
              </w:rPr>
            </w:pPr>
            <w:r>
              <w:rPr>
                <w:rFonts w:cs="Arial"/>
                <w:szCs w:val="18"/>
              </w:rPr>
              <w:t>Applicability</w:t>
            </w:r>
          </w:p>
        </w:tc>
      </w:tr>
      <w:tr w:rsidR="00356552" w14:paraId="0526D1A8"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42DC8BAC" w14:textId="77777777" w:rsidR="00356552" w:rsidRDefault="00356552">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21E72A1E" w14:textId="77777777" w:rsidR="00356552" w:rsidRDefault="00356552">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C478934" w14:textId="77777777" w:rsidR="00356552" w:rsidRDefault="003565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F677499"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EF0C9DA" w14:textId="77777777" w:rsidR="00356552" w:rsidRDefault="00356552">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567C99D8" w14:textId="77777777" w:rsidR="00356552" w:rsidRDefault="00356552">
            <w:pPr>
              <w:keepNext/>
              <w:keepLines/>
              <w:spacing w:after="0"/>
              <w:rPr>
                <w:rFonts w:ascii="Arial" w:hAnsi="Arial" w:cs="Arial"/>
                <w:sz w:val="18"/>
                <w:szCs w:val="18"/>
              </w:rPr>
            </w:pPr>
          </w:p>
        </w:tc>
      </w:tr>
      <w:tr w:rsidR="00356552" w14:paraId="7DCDFD50"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3D45D9DF" w14:textId="77777777" w:rsidR="00356552" w:rsidRDefault="00356552">
            <w:pPr>
              <w:keepNext/>
              <w:keepLines/>
              <w:spacing w:after="0"/>
              <w:rPr>
                <w:rFonts w:ascii="Arial" w:hAnsi="Arial"/>
                <w:sz w:val="18"/>
              </w:rPr>
            </w:pPr>
            <w:r>
              <w:rPr>
                <w:rFonts w:ascii="Arial" w:hAnsi="Arial"/>
                <w:sz w:val="18"/>
              </w:rPr>
              <w:t>mlFileAddr</w:t>
            </w:r>
          </w:p>
        </w:tc>
        <w:tc>
          <w:tcPr>
            <w:tcW w:w="1444" w:type="dxa"/>
            <w:tcBorders>
              <w:top w:val="single" w:sz="6" w:space="0" w:color="auto"/>
              <w:left w:val="single" w:sz="6" w:space="0" w:color="auto"/>
              <w:bottom w:val="single" w:sz="6" w:space="0" w:color="auto"/>
              <w:right w:val="single" w:sz="6" w:space="0" w:color="auto"/>
            </w:tcBorders>
            <w:hideMark/>
          </w:tcPr>
          <w:p w14:paraId="3BC4108F" w14:textId="77777777" w:rsidR="00356552" w:rsidRDefault="00356552">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6BBC21E7" w14:textId="77777777" w:rsidR="00356552" w:rsidRDefault="003565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B6D8099"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2EB33CB" w14:textId="77777777" w:rsidR="00356552" w:rsidRDefault="00356552">
            <w:pPr>
              <w:keepNext/>
              <w:keepLines/>
              <w:spacing w:after="0"/>
              <w:rPr>
                <w:rFonts w:ascii="Arial" w:hAnsi="Arial"/>
                <w:sz w:val="18"/>
              </w:rPr>
            </w:pPr>
            <w:r>
              <w:rPr>
                <w:rFonts w:ascii="Arial" w:hAnsi="Arial"/>
                <w:sz w:val="18"/>
              </w:rPr>
              <w:t>Address (e.g. a URL or an FQDN) of the ML model file.</w:t>
            </w:r>
          </w:p>
        </w:tc>
        <w:tc>
          <w:tcPr>
            <w:tcW w:w="2410" w:type="dxa"/>
            <w:tcBorders>
              <w:top w:val="single" w:sz="6" w:space="0" w:color="auto"/>
              <w:left w:val="single" w:sz="6" w:space="0" w:color="auto"/>
              <w:bottom w:val="single" w:sz="6" w:space="0" w:color="auto"/>
              <w:right w:val="single" w:sz="6" w:space="0" w:color="auto"/>
            </w:tcBorders>
          </w:tcPr>
          <w:p w14:paraId="342EADCA" w14:textId="77777777" w:rsidR="00356552" w:rsidRDefault="00356552">
            <w:pPr>
              <w:keepNext/>
              <w:keepLines/>
              <w:spacing w:after="0"/>
              <w:rPr>
                <w:rFonts w:ascii="Arial" w:hAnsi="Arial" w:cs="Arial"/>
                <w:sz w:val="18"/>
                <w:szCs w:val="18"/>
              </w:rPr>
            </w:pPr>
          </w:p>
        </w:tc>
      </w:tr>
      <w:tr w:rsidR="00356552" w14:paraId="79E595AA"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627BEB95" w14:textId="77777777" w:rsidR="00356552" w:rsidRDefault="00356552">
            <w:pPr>
              <w:keepNext/>
              <w:keepLines/>
              <w:spacing w:after="0"/>
              <w:rPr>
                <w:rFonts w:ascii="Arial" w:hAnsi="Arial"/>
                <w:sz w:val="18"/>
              </w:rPr>
            </w:pPr>
            <w:r>
              <w:rPr>
                <w:rFonts w:ascii="Arial" w:hAnsi="Arial"/>
                <w:sz w:val="18"/>
              </w:rPr>
              <w:t>mlStorageSize</w:t>
            </w:r>
          </w:p>
        </w:tc>
        <w:tc>
          <w:tcPr>
            <w:tcW w:w="1444" w:type="dxa"/>
            <w:tcBorders>
              <w:top w:val="single" w:sz="6" w:space="0" w:color="auto"/>
              <w:left w:val="single" w:sz="6" w:space="0" w:color="auto"/>
              <w:bottom w:val="single" w:sz="6" w:space="0" w:color="auto"/>
              <w:right w:val="single" w:sz="6" w:space="0" w:color="auto"/>
            </w:tcBorders>
            <w:hideMark/>
          </w:tcPr>
          <w:p w14:paraId="4709A758" w14:textId="77777777" w:rsidR="00356552" w:rsidRDefault="00356552">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5865AA3E" w14:textId="77777777" w:rsidR="00356552" w:rsidRDefault="003565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F40ED1B"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8D503D2" w14:textId="77777777" w:rsidR="00356552" w:rsidRDefault="00356552">
            <w:pPr>
              <w:keepNext/>
              <w:keepLines/>
              <w:spacing w:after="0"/>
              <w:rPr>
                <w:rFonts w:ascii="Arial" w:hAnsi="Arial"/>
                <w:sz w:val="18"/>
              </w:rPr>
            </w:pPr>
            <w:r>
              <w:rPr>
                <w:rFonts w:ascii="Arial" w:hAnsi="Arial"/>
                <w:sz w:val="18"/>
              </w:rPr>
              <w:t>Storage size in octets required for each of the ML model.</w:t>
            </w:r>
          </w:p>
        </w:tc>
        <w:tc>
          <w:tcPr>
            <w:tcW w:w="2410" w:type="dxa"/>
            <w:tcBorders>
              <w:top w:val="single" w:sz="6" w:space="0" w:color="auto"/>
              <w:left w:val="single" w:sz="6" w:space="0" w:color="auto"/>
              <w:bottom w:val="single" w:sz="6" w:space="0" w:color="auto"/>
              <w:right w:val="single" w:sz="6" w:space="0" w:color="auto"/>
            </w:tcBorders>
          </w:tcPr>
          <w:p w14:paraId="6F004F0D" w14:textId="77777777" w:rsidR="00356552" w:rsidRDefault="00356552">
            <w:pPr>
              <w:keepNext/>
              <w:keepLines/>
              <w:spacing w:after="0"/>
              <w:rPr>
                <w:rFonts w:ascii="Arial" w:hAnsi="Arial" w:cs="Arial"/>
                <w:sz w:val="18"/>
                <w:szCs w:val="18"/>
              </w:rPr>
            </w:pPr>
          </w:p>
        </w:tc>
      </w:tr>
      <w:tr w:rsidR="00356552" w14:paraId="09CCCA80" w14:textId="77777777" w:rsidTr="00356552">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7AB82FB" w14:textId="77777777" w:rsidR="00356552" w:rsidRDefault="00356552">
            <w:pPr>
              <w:pStyle w:val="TAL"/>
              <w:rPr>
                <w:rFonts w:cs="Arial"/>
                <w:szCs w:val="18"/>
              </w:rPr>
            </w:pPr>
          </w:p>
        </w:tc>
      </w:tr>
    </w:tbl>
    <w:p w14:paraId="108158F5" w14:textId="77777777" w:rsidR="00356552" w:rsidRDefault="00356552" w:rsidP="00356552">
      <w:pPr>
        <w:pStyle w:val="EditorsNote"/>
        <w:ind w:left="0" w:firstLine="0"/>
        <w:rPr>
          <w:color w:val="auto"/>
        </w:rPr>
      </w:pPr>
    </w:p>
    <w:bookmarkEnd w:id="1883"/>
    <w:p w14:paraId="4D3E7B48" w14:textId="77777777" w:rsidR="00356552" w:rsidRDefault="00356552" w:rsidP="003565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0C4F8C" w14:textId="77777777" w:rsidR="00356552" w:rsidRDefault="00356552" w:rsidP="00356552">
      <w:pPr>
        <w:pStyle w:val="41"/>
        <w:rPr>
          <w:lang w:val="en-US"/>
        </w:rPr>
      </w:pPr>
      <w:bookmarkStart w:id="1887" w:name="_Toc144388560"/>
      <w:r>
        <w:rPr>
          <w:lang w:val="en-US"/>
        </w:rPr>
        <w:t>5.2.6.3</w:t>
      </w:r>
      <w:r>
        <w:rPr>
          <w:lang w:val="en-US"/>
        </w:rPr>
        <w:tab/>
        <w:t>Simple data types and enumerations</w:t>
      </w:r>
      <w:bookmarkEnd w:id="1887"/>
    </w:p>
    <w:p w14:paraId="00549843" w14:textId="77777777" w:rsidR="00356552" w:rsidRDefault="00356552" w:rsidP="00356552">
      <w:pPr>
        <w:rPr>
          <w:lang w:val="en-US"/>
        </w:rPr>
      </w:pPr>
      <w:r>
        <w:rPr>
          <w:lang w:val="en-US"/>
        </w:rPr>
        <w:t>None.</w:t>
      </w:r>
    </w:p>
    <w:p w14:paraId="4861F31E" w14:textId="77777777" w:rsidR="00356552" w:rsidRDefault="00356552" w:rsidP="00356552">
      <w:pPr>
        <w:pStyle w:val="41"/>
        <w:rPr>
          <w:lang w:val="en-US"/>
        </w:rPr>
      </w:pPr>
      <w:bookmarkStart w:id="1888" w:name="_Toc144388561"/>
      <w:r>
        <w:rPr>
          <w:lang w:val="en-US"/>
        </w:rPr>
        <w:t>5.2.6.4</w:t>
      </w:r>
      <w:r>
        <w:rPr>
          <w:lang w:val="en-US"/>
        </w:rPr>
        <w:tab/>
      </w:r>
      <w:r>
        <w:rPr>
          <w:lang w:eastAsia="zh-CN"/>
        </w:rPr>
        <w:t>Data types describing alternative data types or combinations of data types</w:t>
      </w:r>
      <w:bookmarkEnd w:id="188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1889" w:name="_Toc144388562"/>
      <w:r>
        <w:t>5.2.7</w:t>
      </w:r>
      <w:r>
        <w:tab/>
        <w:t>Error Handling</w:t>
      </w:r>
      <w:bookmarkEnd w:id="1889"/>
    </w:p>
    <w:p w14:paraId="3AD1F0A1" w14:textId="77777777" w:rsidR="00356552" w:rsidRDefault="00356552" w:rsidP="00356552">
      <w:pPr>
        <w:pStyle w:val="41"/>
      </w:pPr>
      <w:bookmarkStart w:id="1890" w:name="_Toc144388563"/>
      <w:r>
        <w:t>5.2.7.1</w:t>
      </w:r>
      <w:r>
        <w:tab/>
        <w:t>General</w:t>
      </w:r>
      <w:bookmarkEnd w:id="1890"/>
    </w:p>
    <w:p w14:paraId="230916FF" w14:textId="77777777" w:rsidR="00356552" w:rsidRDefault="00356552" w:rsidP="00356552">
      <w:r>
        <w:t>For the Nadrf_</w:t>
      </w:r>
      <w:bookmarkStart w:id="1891" w:name="_Hlk141195725"/>
      <w:r>
        <w:t>MLModel</w:t>
      </w:r>
      <w:bookmarkEnd w:id="1891"/>
      <w:r>
        <w: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EC40B8E" w14:textId="77777777" w:rsidR="00356552" w:rsidRDefault="00356552" w:rsidP="00356552">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1892" w:name="_Toc144388564"/>
      <w:r>
        <w:t>5.2.7.2</w:t>
      </w:r>
      <w:r>
        <w:tab/>
        <w:t>Protocol Errors</w:t>
      </w:r>
      <w:bookmarkEnd w:id="1892"/>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1893" w:name="_Toc144388565"/>
      <w:r>
        <w:t>5.2.7.3</w:t>
      </w:r>
      <w:r>
        <w:tab/>
        <w:t>Application Errors</w:t>
      </w:r>
      <w:bookmarkEnd w:id="1893"/>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6CD6C299" w14:textId="77777777" w:rsidR="00356552" w:rsidRDefault="00356552" w:rsidP="00356552">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56552" w14:paraId="7740837C" w14:textId="77777777" w:rsidTr="00356552">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5F44C24" w14:textId="77777777" w:rsidR="00356552" w:rsidRDefault="00356552">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819AB91" w14:textId="77777777" w:rsidR="00356552" w:rsidRDefault="00356552">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D78CC7" w14:textId="77777777" w:rsidR="00356552" w:rsidRDefault="00356552">
            <w:pPr>
              <w:pStyle w:val="TAH"/>
            </w:pPr>
            <w:r>
              <w:t>Description</w:t>
            </w:r>
          </w:p>
        </w:tc>
      </w:tr>
      <w:tr w:rsidR="00356552" w14:paraId="1D150315" w14:textId="77777777" w:rsidTr="00356552">
        <w:trPr>
          <w:jc w:val="center"/>
        </w:trPr>
        <w:tc>
          <w:tcPr>
            <w:tcW w:w="2337" w:type="dxa"/>
            <w:tcBorders>
              <w:top w:val="single" w:sz="6" w:space="0" w:color="auto"/>
              <w:left w:val="single" w:sz="6" w:space="0" w:color="auto"/>
              <w:bottom w:val="single" w:sz="6" w:space="0" w:color="auto"/>
              <w:right w:val="single" w:sz="6" w:space="0" w:color="auto"/>
            </w:tcBorders>
          </w:tcPr>
          <w:p w14:paraId="01011A0C" w14:textId="77777777" w:rsidR="00356552" w:rsidRDefault="00356552">
            <w:pPr>
              <w:pStyle w:val="TAL"/>
            </w:pPr>
          </w:p>
        </w:tc>
        <w:tc>
          <w:tcPr>
            <w:tcW w:w="1701" w:type="dxa"/>
            <w:tcBorders>
              <w:top w:val="single" w:sz="6" w:space="0" w:color="auto"/>
              <w:left w:val="single" w:sz="6" w:space="0" w:color="auto"/>
              <w:bottom w:val="single" w:sz="6" w:space="0" w:color="auto"/>
              <w:right w:val="single" w:sz="6" w:space="0" w:color="auto"/>
            </w:tcBorders>
          </w:tcPr>
          <w:p w14:paraId="2250E45A" w14:textId="77777777" w:rsidR="00356552" w:rsidRDefault="00356552">
            <w:pPr>
              <w:pStyle w:val="TAL"/>
            </w:pPr>
          </w:p>
        </w:tc>
        <w:tc>
          <w:tcPr>
            <w:tcW w:w="5456" w:type="dxa"/>
            <w:tcBorders>
              <w:top w:val="single" w:sz="6" w:space="0" w:color="auto"/>
              <w:left w:val="single" w:sz="6" w:space="0" w:color="auto"/>
              <w:bottom w:val="single" w:sz="6" w:space="0" w:color="auto"/>
              <w:right w:val="single" w:sz="6" w:space="0" w:color="auto"/>
            </w:tcBorders>
          </w:tcPr>
          <w:p w14:paraId="145507B2" w14:textId="77777777" w:rsidR="00356552" w:rsidRDefault="00356552">
            <w:pPr>
              <w:pStyle w:val="TAL"/>
              <w:rPr>
                <w:rFonts w:cs="Arial"/>
                <w:szCs w:val="18"/>
              </w:rPr>
            </w:pPr>
          </w:p>
        </w:tc>
      </w:tr>
    </w:tbl>
    <w:p w14:paraId="4A23FC6E" w14:textId="77777777" w:rsidR="00356552" w:rsidRDefault="00356552" w:rsidP="00356552"/>
    <w:p w14:paraId="6197E834" w14:textId="77777777" w:rsidR="00356552" w:rsidRDefault="00356552" w:rsidP="00356552">
      <w:pPr>
        <w:pStyle w:val="31"/>
        <w:rPr>
          <w:lang w:eastAsia="zh-CN"/>
        </w:rPr>
      </w:pPr>
      <w:bookmarkStart w:id="1894" w:name="_Toc144388566"/>
      <w:r>
        <w:t>5.2.8</w:t>
      </w:r>
      <w:r>
        <w:rPr>
          <w:lang w:eastAsia="zh-CN"/>
        </w:rPr>
        <w:tab/>
        <w:t>Feature negotiation</w:t>
      </w:r>
      <w:bookmarkEnd w:id="189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1895" w:name="_Toc144388567"/>
      <w:r>
        <w:lastRenderedPageBreak/>
        <w:t>5.2.9</w:t>
      </w:r>
      <w:r>
        <w:tab/>
        <w:t>Security</w:t>
      </w:r>
      <w:bookmarkEnd w:id="1895"/>
    </w:p>
    <w:p w14:paraId="3B1F8793" w14:textId="77777777" w:rsidR="00356552" w:rsidRDefault="00356552" w:rsidP="00356552">
      <w:r>
        <w:t>As indicated in 3GPP TS 33.501 [8] and 3GPP TS 29.500 [4], the access to the Nadrf_</w:t>
      </w:r>
      <w:bookmarkStart w:id="1896" w:name="_Hlk141195963"/>
      <w:r>
        <w:t>MLModelManagement</w:t>
      </w:r>
      <w:bookmarkEnd w:id="1896"/>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774"/>
    <w:bookmarkEnd w:id="775"/>
    <w:p w14:paraId="6F0499F8" w14:textId="77777777" w:rsidR="00E9750A" w:rsidRDefault="00A16F12">
      <w:pPr>
        <w:pStyle w:val="8"/>
      </w:pPr>
      <w:r>
        <w:br w:type="page"/>
      </w:r>
      <w:bookmarkStart w:id="1897" w:name="_Toc510696650"/>
      <w:bookmarkStart w:id="1898" w:name="_Toc35971450"/>
      <w:bookmarkStart w:id="1899" w:name="_Toc36812181"/>
      <w:bookmarkStart w:id="1900" w:name="_Toc72766494"/>
      <w:bookmarkStart w:id="1901" w:name="_Toc72767061"/>
      <w:bookmarkStart w:id="1902" w:name="_Toc73042513"/>
      <w:bookmarkStart w:id="1903" w:name="_Toc81242857"/>
      <w:bookmarkStart w:id="1904" w:name="_Toc89426643"/>
      <w:bookmarkStart w:id="1905" w:name="_Toc94020430"/>
      <w:bookmarkStart w:id="1906" w:name="_Toc97034964"/>
      <w:bookmarkStart w:id="1907" w:name="_Toc97037832"/>
      <w:bookmarkStart w:id="1908" w:name="_Toc100940042"/>
      <w:bookmarkStart w:id="1909" w:name="_Toc104546908"/>
      <w:bookmarkStart w:id="1910" w:name="_Toc112937955"/>
      <w:bookmarkStart w:id="1911" w:name="_Toc120681651"/>
      <w:bookmarkStart w:id="1912" w:name="_Toc114134712"/>
      <w:bookmarkStart w:id="1913" w:name="_Toc133434838"/>
      <w:bookmarkStart w:id="1914" w:name="_Toc138694021"/>
      <w:bookmarkStart w:id="1915" w:name="_Toc144388568"/>
      <w:r>
        <w:lastRenderedPageBreak/>
        <w:t>Annex A (normative):</w:t>
      </w:r>
      <w:r>
        <w:br/>
        <w:t>OpenAPI specification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E93BFF9" w14:textId="77777777" w:rsidR="00E9750A" w:rsidRDefault="00A16F12">
      <w:pPr>
        <w:pStyle w:val="1"/>
      </w:pPr>
      <w:bookmarkStart w:id="1916" w:name="_Toc94020431"/>
      <w:bookmarkStart w:id="1917" w:name="_Toc72767062"/>
      <w:bookmarkStart w:id="1918" w:name="_Toc72766495"/>
      <w:bookmarkStart w:id="1919" w:name="_Toc510696651"/>
      <w:bookmarkStart w:id="1920" w:name="_Toc35971451"/>
      <w:bookmarkStart w:id="1921" w:name="_Toc36812182"/>
      <w:bookmarkStart w:id="1922" w:name="_Toc73042514"/>
      <w:bookmarkStart w:id="1923" w:name="_Toc81242858"/>
      <w:bookmarkStart w:id="1924" w:name="_Toc89426644"/>
      <w:bookmarkStart w:id="1925" w:name="_Toc97034965"/>
      <w:bookmarkStart w:id="1926" w:name="_Toc120681652"/>
      <w:bookmarkStart w:id="1927" w:name="_Toc112937956"/>
      <w:bookmarkStart w:id="1928" w:name="_Toc114134713"/>
      <w:bookmarkStart w:id="1929" w:name="_Toc100940043"/>
      <w:bookmarkStart w:id="1930" w:name="_Toc104546909"/>
      <w:bookmarkStart w:id="1931" w:name="_Toc97037833"/>
      <w:bookmarkStart w:id="1932" w:name="_Toc133434839"/>
      <w:bookmarkStart w:id="1933" w:name="_Toc138694022"/>
      <w:bookmarkStart w:id="1934" w:name="_Toc144388569"/>
      <w:r>
        <w:t>A.1</w:t>
      </w:r>
      <w:r>
        <w:tab/>
        <w:t>General</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2538771F" w14:textId="77777777" w:rsidR="00E9750A" w:rsidRDefault="00A16F12">
      <w:bookmarkStart w:id="193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193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1937" w:name="_Toc114134714"/>
      <w:bookmarkStart w:id="1938" w:name="_Toc120681653"/>
      <w:bookmarkStart w:id="1939" w:name="_Toc112937957"/>
      <w:bookmarkStart w:id="1940" w:name="_Toc100940044"/>
      <w:bookmarkStart w:id="1941" w:name="_Toc104546910"/>
      <w:bookmarkStart w:id="1942" w:name="_Toc97037834"/>
      <w:bookmarkStart w:id="1943" w:name="_Toc97034966"/>
      <w:bookmarkStart w:id="1944" w:name="_Toc94020432"/>
      <w:bookmarkStart w:id="1945" w:name="_Toc81242859"/>
      <w:bookmarkStart w:id="1946" w:name="_Toc89426645"/>
      <w:bookmarkStart w:id="1947" w:name="_Toc73042515"/>
      <w:bookmarkStart w:id="1948" w:name="_Toc72766496"/>
      <w:bookmarkStart w:id="1949" w:name="_Toc72767063"/>
      <w:bookmarkStart w:id="1950" w:name="_Toc133434840"/>
      <w:bookmarkStart w:id="1951" w:name="_Toc138694023"/>
      <w:bookmarkStart w:id="1952" w:name="_Toc144388570"/>
      <w:bookmarkEnd w:id="1935"/>
      <w:bookmarkEnd w:id="1936"/>
      <w:r>
        <w:t>A.2</w:t>
      </w:r>
      <w:r>
        <w:tab/>
        <w:t>Nadrf_DataManagement API</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550F604" w:rsidR="00E9750A" w:rsidRDefault="00A16F12">
      <w:pPr>
        <w:pStyle w:val="PL"/>
        <w:rPr>
          <w:lang w:val="en-US" w:eastAsia="en-IN"/>
        </w:rPr>
      </w:pPr>
      <w:r>
        <w:rPr>
          <w:lang w:val="en-IN" w:eastAsia="en-IN"/>
        </w:rPr>
        <w:t xml:space="preserve">  version: 1.1.0-</w:t>
      </w:r>
      <w:r>
        <w:rPr>
          <w:lang w:val="en-US" w:eastAsia="en-IN"/>
        </w:rPr>
        <w:t>alpha.</w:t>
      </w:r>
      <w:r w:rsidR="00C07B96">
        <w:rPr>
          <w:lang w:val="en-US" w:eastAsia="en-IN"/>
        </w:rPr>
        <w:t>4</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4DFADAA8" w:rsidR="00E9750A" w:rsidRDefault="00A16F12">
      <w:pPr>
        <w:pStyle w:val="PL"/>
        <w:rPr>
          <w:lang w:val="en-IN" w:eastAsia="en-IN"/>
        </w:rPr>
      </w:pPr>
      <w:r>
        <w:rPr>
          <w:lang w:val="en-IN" w:eastAsia="en-IN"/>
        </w:rPr>
        <w:t xml:space="preserve">  description: </w:t>
      </w:r>
      <w:r>
        <w:t>3GPP TS 29.575 V18.</w:t>
      </w:r>
      <w:r w:rsidR="00C07B96">
        <w:t>3</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195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1954" w:name="_Toc144388571"/>
      <w:r>
        <w:t>A.3</w:t>
      </w:r>
      <w:r>
        <w:tab/>
      </w:r>
      <w:bookmarkStart w:id="1955" w:name="_Hlk141197165"/>
      <w:r>
        <w:t>Nadrf_MLModelManagement</w:t>
      </w:r>
      <w:bookmarkEnd w:id="1955"/>
      <w:r>
        <w:t xml:space="preserve"> API</w:t>
      </w:r>
      <w:bookmarkEnd w:id="1954"/>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7777777" w:rsidR="00356552" w:rsidRDefault="00356552" w:rsidP="00356552">
      <w:pPr>
        <w:pStyle w:val="PL"/>
      </w:pPr>
      <w:r>
        <w:t xml:space="preserve">  version: 1.0.0-alpha.1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51BD93E" w:rsidR="00356552" w:rsidRDefault="00356552" w:rsidP="00356552">
      <w:pPr>
        <w:pStyle w:val="PL"/>
      </w:pPr>
      <w:r>
        <w:t xml:space="preserve">  description: 3GPP TS 29.575 V18.</w:t>
      </w:r>
      <w:r w:rsidR="000447A3">
        <w:t>3</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320A68BC" w14:textId="77777777" w:rsidR="00356552" w:rsidRDefault="00356552" w:rsidP="00356552">
      <w:pPr>
        <w:pStyle w:val="PL"/>
      </w:pPr>
      <w:r>
        <w:t xml:space="preserve">      responses:</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2A50064F" w14:textId="77777777" w:rsidR="00356552" w:rsidRDefault="00356552" w:rsidP="00356552">
      <w:pPr>
        <w:pStyle w:val="PL"/>
      </w:pPr>
      <w:r>
        <w:t xml:space="preserve">        '204':</w:t>
      </w:r>
    </w:p>
    <w:p w14:paraId="5B0EBD1E" w14:textId="77777777" w:rsidR="00356552" w:rsidRDefault="00356552" w:rsidP="00356552">
      <w:pPr>
        <w:pStyle w:val="PL"/>
      </w:pPr>
      <w:r>
        <w:t xml:space="preserve">          description: No Content. The ADRF ML model matching the provided unique ML model identifier is deleted.</w:t>
      </w:r>
    </w:p>
    <w:p w14:paraId="5F7A1F7B" w14:textId="77777777" w:rsidR="00356552" w:rsidRDefault="00356552" w:rsidP="00356552">
      <w:pPr>
        <w:pStyle w:val="PL"/>
      </w:pPr>
      <w:r>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lastRenderedPageBreak/>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053E5FB8" w14:textId="77777777" w:rsidR="00356552" w:rsidRDefault="00356552" w:rsidP="00356552">
      <w:pPr>
        <w:pStyle w:val="PL"/>
      </w:pPr>
      <w:r>
        <w:t xml:space="preserve">    NadrfMLModelStoreRecord:</w:t>
      </w:r>
    </w:p>
    <w:p w14:paraId="44EACC77" w14:textId="77777777" w:rsidR="00356552" w:rsidRDefault="00356552" w:rsidP="00356552">
      <w:pPr>
        <w:pStyle w:val="PL"/>
      </w:pPr>
      <w:r>
        <w:t xml:space="preserve">      description: Represents an Individual ADRF ML Model Store Record.</w:t>
      </w:r>
    </w:p>
    <w:p w14:paraId="7EB2DB07" w14:textId="77777777" w:rsidR="00356552" w:rsidRDefault="00356552" w:rsidP="00356552">
      <w:pPr>
        <w:pStyle w:val="PL"/>
      </w:pPr>
      <w:r>
        <w:t xml:space="preserve">      type: object</w:t>
      </w:r>
    </w:p>
    <w:p w14:paraId="2E8987AA" w14:textId="77777777" w:rsidR="00356552" w:rsidRDefault="00356552" w:rsidP="00356552">
      <w:pPr>
        <w:pStyle w:val="PL"/>
      </w:pPr>
      <w:r>
        <w:t xml:space="preserve">      allOf:</w:t>
      </w:r>
    </w:p>
    <w:p w14:paraId="6D2662CA" w14:textId="77777777" w:rsidR="00356552" w:rsidRDefault="00356552" w:rsidP="00356552">
      <w:pPr>
        <w:pStyle w:val="PL"/>
      </w:pPr>
      <w:r>
        <w:t xml:space="preserve">        - oneOf:</w:t>
      </w:r>
    </w:p>
    <w:p w14:paraId="74A8DE02" w14:textId="77777777" w:rsidR="00356552" w:rsidRDefault="00356552" w:rsidP="00356552">
      <w:pPr>
        <w:pStyle w:val="PL"/>
      </w:pPr>
      <w:r>
        <w:t xml:space="preserve">          - required: [nfInstanceId]</w:t>
      </w:r>
    </w:p>
    <w:p w14:paraId="0D59F208" w14:textId="77777777" w:rsidR="00356552" w:rsidRDefault="00356552" w:rsidP="00356552">
      <w:pPr>
        <w:pStyle w:val="PL"/>
      </w:pPr>
      <w:r>
        <w:t xml:space="preserve">          - required: [nfSetId]</w:t>
      </w:r>
    </w:p>
    <w:p w14:paraId="4EA6E7C2" w14:textId="77777777" w:rsidR="00356552" w:rsidRDefault="00356552" w:rsidP="00356552">
      <w:pPr>
        <w:pStyle w:val="PL"/>
      </w:pPr>
      <w:r>
        <w:t xml:space="preserve">        - required: [mlModelIdnfo]</w:t>
      </w:r>
    </w:p>
    <w:p w14:paraId="7415E8EC" w14:textId="77777777" w:rsidR="00356552" w:rsidRDefault="00356552" w:rsidP="00356552">
      <w:pPr>
        <w:pStyle w:val="PL"/>
      </w:pPr>
      <w:r>
        <w:t xml:space="preserve">      properties:</w:t>
      </w:r>
    </w:p>
    <w:p w14:paraId="079591B6" w14:textId="77777777" w:rsidR="00356552" w:rsidRDefault="00356552" w:rsidP="00356552">
      <w:pPr>
        <w:pStyle w:val="PL"/>
      </w:pPr>
      <w:r>
        <w:t xml:space="preserve">        nfInstanceId:</w:t>
      </w:r>
    </w:p>
    <w:p w14:paraId="10039CDB" w14:textId="77777777" w:rsidR="00356552" w:rsidRDefault="00356552" w:rsidP="00356552">
      <w:pPr>
        <w:pStyle w:val="PL"/>
      </w:pPr>
      <w:r>
        <w:t xml:space="preserve">          $ref: 'TS29571_CommonData.yaml#/components/schemas/NfInstanceId'</w:t>
      </w:r>
    </w:p>
    <w:p w14:paraId="75A537B3" w14:textId="77777777" w:rsidR="00356552" w:rsidRDefault="00356552" w:rsidP="00356552">
      <w:pPr>
        <w:pStyle w:val="PL"/>
      </w:pPr>
      <w:r>
        <w:t xml:space="preserve">        nfSetId:</w:t>
      </w:r>
    </w:p>
    <w:p w14:paraId="5E56CC6E" w14:textId="77777777" w:rsidR="00356552" w:rsidRDefault="00356552" w:rsidP="00356552">
      <w:pPr>
        <w:pStyle w:val="PL"/>
      </w:pPr>
      <w:r>
        <w:t xml:space="preserve">          $ref: 'TS29571_CommonData.yaml#/components/schemas/NfSetId'</w:t>
      </w:r>
    </w:p>
    <w:p w14:paraId="42ED8249" w14:textId="77777777" w:rsidR="00356552" w:rsidRDefault="00356552" w:rsidP="00356552">
      <w:pPr>
        <w:pStyle w:val="PL"/>
      </w:pPr>
      <w:r>
        <w:t xml:space="preserve">        mlModelInfo:</w:t>
      </w:r>
    </w:p>
    <w:p w14:paraId="2CABFAB2" w14:textId="77777777" w:rsidR="00356552" w:rsidRDefault="00356552" w:rsidP="00356552">
      <w:pPr>
        <w:pStyle w:val="PL"/>
      </w:pPr>
      <w:r>
        <w:t xml:space="preserve">          type: array</w:t>
      </w:r>
    </w:p>
    <w:p w14:paraId="5CBD3FC6" w14:textId="77777777" w:rsidR="00356552" w:rsidRDefault="00356552" w:rsidP="00356552">
      <w:pPr>
        <w:pStyle w:val="PL"/>
      </w:pPr>
      <w:r>
        <w:t xml:space="preserve">          items:</w:t>
      </w:r>
    </w:p>
    <w:p w14:paraId="63448936" w14:textId="77777777" w:rsidR="00356552" w:rsidRDefault="00356552" w:rsidP="00356552">
      <w:pPr>
        <w:pStyle w:val="PL"/>
      </w:pPr>
      <w:r>
        <w:t xml:space="preserve">            $ref: '#/components/schemas/MLModelInfo'</w:t>
      </w:r>
    </w:p>
    <w:p w14:paraId="5750C73D" w14:textId="77777777" w:rsidR="00356552" w:rsidRDefault="00356552" w:rsidP="00356552">
      <w:pPr>
        <w:pStyle w:val="PL"/>
      </w:pPr>
      <w:r>
        <w:t xml:space="preserve">          minItems: 1</w:t>
      </w:r>
    </w:p>
    <w:p w14:paraId="50F85B35" w14:textId="77777777" w:rsidR="00356552" w:rsidRDefault="00356552" w:rsidP="00356552">
      <w:pPr>
        <w:pStyle w:val="PL"/>
      </w:pPr>
      <w:r>
        <w:t xml:space="preserve">          description: List of ML Model Information.</w:t>
      </w:r>
    </w:p>
    <w:p w14:paraId="62CFD73E" w14:textId="77777777" w:rsidR="00356552" w:rsidRDefault="00356552" w:rsidP="00356552">
      <w:pPr>
        <w:pStyle w:val="PL"/>
      </w:pPr>
      <w:r>
        <w:t xml:space="preserve">        suppFeat:</w:t>
      </w:r>
    </w:p>
    <w:p w14:paraId="5A81614E" w14:textId="77777777" w:rsidR="00356552" w:rsidRDefault="00356552" w:rsidP="00356552">
      <w:pPr>
        <w:pStyle w:val="PL"/>
      </w:pPr>
      <w:r>
        <w:t xml:space="preserve">          $ref: 'TS29571_CommonData.yaml#/components/schemas/SupportedFeatures'</w:t>
      </w:r>
    </w:p>
    <w:p w14:paraId="307EC9E0" w14:textId="77777777" w:rsidR="00356552" w:rsidRDefault="00356552" w:rsidP="00356552">
      <w:pPr>
        <w:pStyle w:val="PL"/>
      </w:pPr>
      <w:r>
        <w:t>#</w:t>
      </w:r>
    </w:p>
    <w:p w14:paraId="0B13565E" w14:textId="77777777" w:rsidR="00356552" w:rsidRDefault="00356552" w:rsidP="00356552">
      <w:pPr>
        <w:pStyle w:val="PL"/>
      </w:pPr>
      <w:r>
        <w:t xml:space="preserve">    MLModelInfo:</w:t>
      </w:r>
    </w:p>
    <w:p w14:paraId="7FE50C44" w14:textId="77777777" w:rsidR="00356552" w:rsidRDefault="00356552" w:rsidP="00356552">
      <w:pPr>
        <w:pStyle w:val="PL"/>
      </w:pPr>
      <w:r>
        <w:t xml:space="preserve">      description: Represents informatiom of the ML Model.</w:t>
      </w:r>
    </w:p>
    <w:p w14:paraId="11148EC8" w14:textId="77777777" w:rsidR="00356552" w:rsidRDefault="00356552" w:rsidP="00356552">
      <w:pPr>
        <w:pStyle w:val="PL"/>
      </w:pPr>
      <w:r>
        <w:t xml:space="preserve">      type: object</w:t>
      </w:r>
    </w:p>
    <w:p w14:paraId="5CB64EB8" w14:textId="77777777" w:rsidR="00356552" w:rsidRDefault="00356552" w:rsidP="00356552">
      <w:pPr>
        <w:pStyle w:val="PL"/>
      </w:pPr>
      <w:r>
        <w:t xml:space="preserve">      allOf:</w:t>
      </w:r>
    </w:p>
    <w:p w14:paraId="58F6CE4C" w14:textId="77777777" w:rsidR="00356552" w:rsidRDefault="00356552" w:rsidP="00356552">
      <w:pPr>
        <w:pStyle w:val="PL"/>
      </w:pPr>
      <w:r>
        <w:t xml:space="preserve">        - required: [modelUniqueId]</w:t>
      </w:r>
    </w:p>
    <w:p w14:paraId="0F551134" w14:textId="77777777" w:rsidR="00356552" w:rsidRDefault="00356552" w:rsidP="00356552">
      <w:pPr>
        <w:pStyle w:val="PL"/>
      </w:pPr>
      <w:r>
        <w:t xml:space="preserve">        - required: [mlFileAddr]</w:t>
      </w:r>
    </w:p>
    <w:p w14:paraId="4D81B854" w14:textId="77777777" w:rsidR="00356552" w:rsidRDefault="00356552" w:rsidP="00356552">
      <w:pPr>
        <w:pStyle w:val="PL"/>
      </w:pPr>
      <w:r>
        <w:t xml:space="preserve">        - required: [mlStrorageSize]</w:t>
      </w:r>
    </w:p>
    <w:p w14:paraId="04895073" w14:textId="77777777" w:rsidR="00356552" w:rsidRDefault="00356552" w:rsidP="00356552">
      <w:pPr>
        <w:pStyle w:val="PL"/>
      </w:pPr>
      <w:r>
        <w:t xml:space="preserve">      properties:</w:t>
      </w:r>
    </w:p>
    <w:p w14:paraId="22E00EC4" w14:textId="77777777" w:rsidR="00356552" w:rsidRDefault="00356552" w:rsidP="00356552">
      <w:pPr>
        <w:pStyle w:val="PL"/>
      </w:pPr>
      <w:r>
        <w:t xml:space="preserve">        modelUniqueId:</w:t>
      </w:r>
    </w:p>
    <w:p w14:paraId="08A33785" w14:textId="77777777" w:rsidR="00356552" w:rsidRDefault="00356552" w:rsidP="00356552">
      <w:pPr>
        <w:pStyle w:val="PL"/>
      </w:pPr>
      <w:r>
        <w:t xml:space="preserve">          $ref: 'TS29571_CommonData.yaml#/components/schemas/Uinteger'</w:t>
      </w:r>
    </w:p>
    <w:p w14:paraId="78959346" w14:textId="77777777" w:rsidR="00356552" w:rsidRDefault="00356552" w:rsidP="00356552">
      <w:pPr>
        <w:pStyle w:val="PL"/>
      </w:pPr>
      <w:r>
        <w:t xml:space="preserve">        mlModelAddr:</w:t>
      </w:r>
    </w:p>
    <w:p w14:paraId="1D3FD9D8" w14:textId="77777777" w:rsidR="00356552" w:rsidRDefault="00356552" w:rsidP="00356552">
      <w:pPr>
        <w:pStyle w:val="PL"/>
      </w:pPr>
      <w:r>
        <w:t xml:space="preserve">          $ref: 'TS29520_Nnwdaf_MLModelProvision.yaml#/components/schemas/MLModelAddr'</w:t>
      </w:r>
    </w:p>
    <w:p w14:paraId="3594FF39" w14:textId="77777777" w:rsidR="00356552" w:rsidRDefault="00356552" w:rsidP="00356552">
      <w:pPr>
        <w:pStyle w:val="PL"/>
      </w:pPr>
      <w:r>
        <w:t xml:space="preserve">        mlStrorageSize:</w:t>
      </w:r>
    </w:p>
    <w:p w14:paraId="300FF9B0" w14:textId="77777777" w:rsidR="00356552" w:rsidRDefault="00356552" w:rsidP="00356552">
      <w:pPr>
        <w:pStyle w:val="PL"/>
      </w:pPr>
      <w:r>
        <w:t xml:space="preserve">          $ref: 'TS29571_CommonData.yaml#/components/schemas/Uinteger'</w:t>
      </w:r>
    </w:p>
    <w:p w14:paraId="6FEA8F74" w14:textId="77777777" w:rsidR="00356552" w:rsidRDefault="00356552" w:rsidP="00356552">
      <w:pPr>
        <w:pStyle w:val="PL"/>
      </w:pPr>
      <w:r>
        <w:t>#</w:t>
      </w:r>
    </w:p>
    <w:p w14:paraId="6D1E5EDE" w14:textId="77777777" w:rsidR="00F90D45" w:rsidRDefault="00F90D45" w:rsidP="00F90D45"/>
    <w:p w14:paraId="2B50451C" w14:textId="4B035ACA" w:rsidR="00E9750A" w:rsidRDefault="00A16F12" w:rsidP="002C3934">
      <w:pPr>
        <w:pStyle w:val="8"/>
      </w:pPr>
      <w:r>
        <w:br w:type="page"/>
      </w:r>
      <w:bookmarkStart w:id="1956" w:name="_Toc112937958"/>
      <w:bookmarkStart w:id="1957" w:name="_Toc104546911"/>
      <w:bookmarkStart w:id="1958" w:name="_Toc100940045"/>
      <w:bookmarkStart w:id="1959" w:name="_Toc97037835"/>
      <w:bookmarkStart w:id="1960" w:name="_Toc94020433"/>
      <w:bookmarkStart w:id="1961" w:name="_Toc97034967"/>
      <w:bookmarkStart w:id="1962" w:name="_Toc89426646"/>
      <w:bookmarkStart w:id="1963" w:name="_Toc81242860"/>
      <w:bookmarkStart w:id="1964" w:name="_Toc2086459"/>
      <w:bookmarkStart w:id="1965" w:name="_Toc72767064"/>
      <w:bookmarkStart w:id="1966" w:name="_Toc73042516"/>
      <w:bookmarkStart w:id="1967" w:name="_Toc72766497"/>
      <w:bookmarkStart w:id="1968" w:name="_Toc114134715"/>
      <w:bookmarkStart w:id="1969" w:name="_Toc120681654"/>
      <w:bookmarkStart w:id="1970" w:name="_Toc133434841"/>
      <w:bookmarkStart w:id="1971" w:name="_Toc138694024"/>
      <w:bookmarkStart w:id="1972" w:name="_Toc144388572"/>
      <w:bookmarkEnd w:id="1953"/>
      <w:r>
        <w:lastRenderedPageBreak/>
        <w:t>Annex B (informative):</w:t>
      </w:r>
      <w:r>
        <w:br/>
        <w:t>Change history</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lastRenderedPageBreak/>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997"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42"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15"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19"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16"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725"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2"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997"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2C3934">
            <w:pPr>
              <w:pStyle w:val="TAC"/>
              <w:rPr>
                <w:sz w:val="16"/>
                <w:szCs w:val="16"/>
              </w:rPr>
            </w:pPr>
          </w:p>
        </w:tc>
        <w:tc>
          <w:tcPr>
            <w:tcW w:w="515" w:type="dxa"/>
            <w:shd w:val="solid" w:color="FFFFFF" w:fill="auto"/>
          </w:tcPr>
          <w:p w14:paraId="3A218337" w14:textId="2A5AFD96" w:rsidR="002C3934" w:rsidRPr="00481D2D" w:rsidRDefault="002C3934" w:rsidP="002C3934">
            <w:pPr>
              <w:pStyle w:val="TAL"/>
              <w:rPr>
                <w:sz w:val="16"/>
                <w:szCs w:val="16"/>
              </w:rPr>
            </w:pPr>
          </w:p>
        </w:tc>
        <w:tc>
          <w:tcPr>
            <w:tcW w:w="419" w:type="dxa"/>
            <w:shd w:val="solid" w:color="FFFFFF" w:fill="auto"/>
          </w:tcPr>
          <w:p w14:paraId="32B3B7D9" w14:textId="7FBF268D" w:rsidR="002C3934" w:rsidRPr="00481D2D" w:rsidRDefault="002C3934" w:rsidP="002C3934">
            <w:pPr>
              <w:pStyle w:val="TAR"/>
              <w:rPr>
                <w:sz w:val="16"/>
                <w:szCs w:val="16"/>
              </w:rPr>
            </w:pPr>
          </w:p>
        </w:tc>
        <w:tc>
          <w:tcPr>
            <w:tcW w:w="416" w:type="dxa"/>
            <w:shd w:val="solid" w:color="FFFFFF" w:fill="auto"/>
          </w:tcPr>
          <w:p w14:paraId="33A0E057" w14:textId="6336DEDD" w:rsidR="002C3934" w:rsidRPr="00481D2D" w:rsidRDefault="002C3934" w:rsidP="002C3934">
            <w:pPr>
              <w:pStyle w:val="TAC"/>
              <w:rPr>
                <w:sz w:val="16"/>
                <w:szCs w:val="16"/>
              </w:rPr>
            </w:pPr>
          </w:p>
        </w:tc>
        <w:tc>
          <w:tcPr>
            <w:tcW w:w="4725"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997"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15" w:type="dxa"/>
            <w:shd w:val="solid" w:color="FFFFFF" w:fill="auto"/>
          </w:tcPr>
          <w:p w14:paraId="33C41A8B" w14:textId="0623F401" w:rsidR="002C3934" w:rsidRPr="00481D2D" w:rsidRDefault="002C3934" w:rsidP="002C3934">
            <w:pPr>
              <w:pStyle w:val="TAL"/>
              <w:rPr>
                <w:sz w:val="16"/>
                <w:szCs w:val="16"/>
              </w:rPr>
            </w:pPr>
          </w:p>
        </w:tc>
        <w:tc>
          <w:tcPr>
            <w:tcW w:w="419" w:type="dxa"/>
            <w:shd w:val="solid" w:color="FFFFFF" w:fill="auto"/>
          </w:tcPr>
          <w:p w14:paraId="053B177F" w14:textId="2C54834F" w:rsidR="002C3934" w:rsidRPr="00481D2D" w:rsidRDefault="002C3934" w:rsidP="002C3934">
            <w:pPr>
              <w:pStyle w:val="TAR"/>
              <w:rPr>
                <w:sz w:val="16"/>
                <w:szCs w:val="16"/>
              </w:rPr>
            </w:pPr>
          </w:p>
        </w:tc>
        <w:tc>
          <w:tcPr>
            <w:tcW w:w="416" w:type="dxa"/>
            <w:shd w:val="solid" w:color="FFFFFF" w:fill="auto"/>
          </w:tcPr>
          <w:p w14:paraId="4701242D" w14:textId="413E4956" w:rsidR="002C3934" w:rsidRPr="00481D2D" w:rsidRDefault="002C3934" w:rsidP="002C3934">
            <w:pPr>
              <w:pStyle w:val="TAC"/>
              <w:rPr>
                <w:sz w:val="16"/>
                <w:szCs w:val="16"/>
              </w:rPr>
            </w:pPr>
          </w:p>
        </w:tc>
        <w:tc>
          <w:tcPr>
            <w:tcW w:w="4725"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2C3934">
            <w:pPr>
              <w:pStyle w:val="TAL"/>
              <w:rPr>
                <w:sz w:val="16"/>
                <w:szCs w:val="16"/>
              </w:rPr>
            </w:pPr>
          </w:p>
        </w:tc>
        <w:tc>
          <w:tcPr>
            <w:tcW w:w="419" w:type="dxa"/>
            <w:shd w:val="solid" w:color="FFFFFF" w:fill="auto"/>
          </w:tcPr>
          <w:p w14:paraId="1A11EE92" w14:textId="77777777" w:rsidR="002C3934" w:rsidRPr="00481D2D" w:rsidRDefault="002C3934" w:rsidP="002C3934">
            <w:pPr>
              <w:pStyle w:val="TAR"/>
              <w:rPr>
                <w:sz w:val="16"/>
                <w:szCs w:val="16"/>
              </w:rPr>
            </w:pPr>
          </w:p>
        </w:tc>
        <w:tc>
          <w:tcPr>
            <w:tcW w:w="416" w:type="dxa"/>
            <w:shd w:val="solid" w:color="FFFFFF" w:fill="auto"/>
          </w:tcPr>
          <w:p w14:paraId="3CFA2963" w14:textId="4580A1AD" w:rsidR="002C3934" w:rsidRPr="00481D2D" w:rsidRDefault="002C3934" w:rsidP="002C3934">
            <w:pPr>
              <w:pStyle w:val="TAC"/>
              <w:rPr>
                <w:sz w:val="16"/>
                <w:szCs w:val="16"/>
              </w:rPr>
            </w:pPr>
          </w:p>
        </w:tc>
        <w:tc>
          <w:tcPr>
            <w:tcW w:w="4725"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2C3934">
            <w:pPr>
              <w:pStyle w:val="TAL"/>
              <w:rPr>
                <w:sz w:val="16"/>
                <w:szCs w:val="16"/>
              </w:rPr>
            </w:pPr>
          </w:p>
        </w:tc>
        <w:tc>
          <w:tcPr>
            <w:tcW w:w="419" w:type="dxa"/>
            <w:shd w:val="solid" w:color="FFFFFF" w:fill="auto"/>
          </w:tcPr>
          <w:p w14:paraId="19909626" w14:textId="77777777" w:rsidR="002C3934" w:rsidRPr="00481D2D" w:rsidRDefault="002C3934" w:rsidP="002C3934">
            <w:pPr>
              <w:pStyle w:val="TAR"/>
              <w:rPr>
                <w:sz w:val="16"/>
                <w:szCs w:val="16"/>
              </w:rPr>
            </w:pPr>
          </w:p>
        </w:tc>
        <w:tc>
          <w:tcPr>
            <w:tcW w:w="416" w:type="dxa"/>
            <w:shd w:val="solid" w:color="FFFFFF" w:fill="auto"/>
          </w:tcPr>
          <w:p w14:paraId="5ADCEAFF" w14:textId="61F6E9CC" w:rsidR="002C3934" w:rsidRPr="00481D2D" w:rsidRDefault="002C3934" w:rsidP="002C3934">
            <w:pPr>
              <w:pStyle w:val="TAC"/>
              <w:rPr>
                <w:sz w:val="16"/>
                <w:szCs w:val="16"/>
              </w:rPr>
            </w:pPr>
          </w:p>
        </w:tc>
        <w:tc>
          <w:tcPr>
            <w:tcW w:w="4725"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2C3934">
            <w:pPr>
              <w:pStyle w:val="TAL"/>
              <w:rPr>
                <w:sz w:val="16"/>
                <w:szCs w:val="16"/>
              </w:rPr>
            </w:pPr>
          </w:p>
        </w:tc>
        <w:tc>
          <w:tcPr>
            <w:tcW w:w="419" w:type="dxa"/>
            <w:shd w:val="solid" w:color="FFFFFF" w:fill="auto"/>
          </w:tcPr>
          <w:p w14:paraId="7C22E9F4" w14:textId="428E7F4F" w:rsidR="002C3934" w:rsidRPr="00481D2D" w:rsidRDefault="002C3934" w:rsidP="002C3934">
            <w:pPr>
              <w:pStyle w:val="TAR"/>
              <w:rPr>
                <w:sz w:val="16"/>
                <w:szCs w:val="16"/>
              </w:rPr>
            </w:pPr>
          </w:p>
        </w:tc>
        <w:tc>
          <w:tcPr>
            <w:tcW w:w="416" w:type="dxa"/>
            <w:shd w:val="solid" w:color="FFFFFF" w:fill="auto"/>
          </w:tcPr>
          <w:p w14:paraId="627633AB" w14:textId="6FB6D111" w:rsidR="002C3934" w:rsidRPr="00481D2D" w:rsidRDefault="002C3934" w:rsidP="002C3934">
            <w:pPr>
              <w:pStyle w:val="TAC"/>
              <w:rPr>
                <w:sz w:val="16"/>
                <w:szCs w:val="16"/>
              </w:rPr>
            </w:pPr>
          </w:p>
        </w:tc>
        <w:tc>
          <w:tcPr>
            <w:tcW w:w="4725"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2C3934">
            <w:pPr>
              <w:pStyle w:val="TAL"/>
              <w:rPr>
                <w:sz w:val="16"/>
                <w:szCs w:val="16"/>
              </w:rPr>
            </w:pPr>
          </w:p>
        </w:tc>
        <w:tc>
          <w:tcPr>
            <w:tcW w:w="419" w:type="dxa"/>
            <w:shd w:val="solid" w:color="FFFFFF" w:fill="auto"/>
          </w:tcPr>
          <w:p w14:paraId="5C4EB8CA" w14:textId="77777777" w:rsidR="002C3934" w:rsidRPr="00481D2D" w:rsidRDefault="002C3934" w:rsidP="002C3934">
            <w:pPr>
              <w:pStyle w:val="TAR"/>
              <w:rPr>
                <w:sz w:val="16"/>
                <w:szCs w:val="16"/>
              </w:rPr>
            </w:pPr>
          </w:p>
        </w:tc>
        <w:tc>
          <w:tcPr>
            <w:tcW w:w="416" w:type="dxa"/>
            <w:shd w:val="solid" w:color="FFFFFF" w:fill="auto"/>
          </w:tcPr>
          <w:p w14:paraId="53140169" w14:textId="1B4A7BFF" w:rsidR="002C3934" w:rsidRPr="00481D2D" w:rsidRDefault="002C3934" w:rsidP="002C3934">
            <w:pPr>
              <w:pStyle w:val="TAC"/>
              <w:rPr>
                <w:sz w:val="16"/>
                <w:szCs w:val="16"/>
              </w:rPr>
            </w:pPr>
          </w:p>
        </w:tc>
        <w:tc>
          <w:tcPr>
            <w:tcW w:w="4725"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997"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42"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15" w:type="dxa"/>
            <w:shd w:val="solid" w:color="FFFFFF" w:fill="auto"/>
          </w:tcPr>
          <w:p w14:paraId="71B1E99F" w14:textId="7B073FBC" w:rsidR="002C3934" w:rsidRPr="00481D2D" w:rsidRDefault="002C3934" w:rsidP="002C3934">
            <w:pPr>
              <w:pStyle w:val="TAL"/>
              <w:rPr>
                <w:sz w:val="16"/>
                <w:szCs w:val="16"/>
              </w:rPr>
            </w:pPr>
          </w:p>
        </w:tc>
        <w:tc>
          <w:tcPr>
            <w:tcW w:w="419" w:type="dxa"/>
            <w:shd w:val="solid" w:color="FFFFFF" w:fill="auto"/>
          </w:tcPr>
          <w:p w14:paraId="515C6BC7" w14:textId="77777777" w:rsidR="002C3934" w:rsidRPr="00481D2D" w:rsidRDefault="002C3934" w:rsidP="002C3934">
            <w:pPr>
              <w:pStyle w:val="TAR"/>
              <w:rPr>
                <w:sz w:val="16"/>
                <w:szCs w:val="16"/>
              </w:rPr>
            </w:pPr>
          </w:p>
        </w:tc>
        <w:tc>
          <w:tcPr>
            <w:tcW w:w="416" w:type="dxa"/>
            <w:shd w:val="solid" w:color="FFFFFF" w:fill="auto"/>
          </w:tcPr>
          <w:p w14:paraId="619F843D" w14:textId="6024FC8A" w:rsidR="002C3934" w:rsidRPr="00481D2D" w:rsidRDefault="002C3934" w:rsidP="002C3934">
            <w:pPr>
              <w:pStyle w:val="TAC"/>
              <w:rPr>
                <w:sz w:val="16"/>
                <w:szCs w:val="16"/>
              </w:rPr>
            </w:pPr>
          </w:p>
        </w:tc>
        <w:tc>
          <w:tcPr>
            <w:tcW w:w="4725"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997"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42"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15" w:type="dxa"/>
            <w:shd w:val="solid" w:color="FFFFFF" w:fill="auto"/>
          </w:tcPr>
          <w:p w14:paraId="7AA91412" w14:textId="77777777" w:rsidR="002C3934" w:rsidRPr="00481D2D" w:rsidRDefault="002C3934" w:rsidP="002C3934">
            <w:pPr>
              <w:pStyle w:val="TAL"/>
              <w:rPr>
                <w:sz w:val="16"/>
                <w:szCs w:val="16"/>
              </w:rPr>
            </w:pPr>
          </w:p>
        </w:tc>
        <w:tc>
          <w:tcPr>
            <w:tcW w:w="419" w:type="dxa"/>
            <w:shd w:val="solid" w:color="FFFFFF" w:fill="auto"/>
          </w:tcPr>
          <w:p w14:paraId="4373E80E" w14:textId="77777777" w:rsidR="002C3934" w:rsidRPr="00481D2D" w:rsidRDefault="002C3934" w:rsidP="002C3934">
            <w:pPr>
              <w:pStyle w:val="TAR"/>
              <w:rPr>
                <w:sz w:val="16"/>
                <w:szCs w:val="16"/>
              </w:rPr>
            </w:pPr>
          </w:p>
        </w:tc>
        <w:tc>
          <w:tcPr>
            <w:tcW w:w="416" w:type="dxa"/>
            <w:shd w:val="solid" w:color="FFFFFF" w:fill="auto"/>
          </w:tcPr>
          <w:p w14:paraId="509A421E" w14:textId="77777777" w:rsidR="002C3934" w:rsidRPr="00481D2D" w:rsidRDefault="002C3934" w:rsidP="002C3934">
            <w:pPr>
              <w:pStyle w:val="TAC"/>
              <w:rPr>
                <w:sz w:val="16"/>
                <w:szCs w:val="16"/>
              </w:rPr>
            </w:pPr>
          </w:p>
        </w:tc>
        <w:tc>
          <w:tcPr>
            <w:tcW w:w="4725"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2"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997"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42"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15"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997"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42"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15" w:type="dxa"/>
            <w:shd w:val="solid" w:color="FFFFFF" w:fill="auto"/>
          </w:tcPr>
          <w:p w14:paraId="356D8C14" w14:textId="555FF21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997"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42"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15" w:type="dxa"/>
            <w:shd w:val="solid" w:color="FFFFFF" w:fill="auto"/>
          </w:tcPr>
          <w:p w14:paraId="7FB659AB" w14:textId="550D676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997"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42"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15" w:type="dxa"/>
            <w:shd w:val="solid" w:color="FFFFFF" w:fill="auto"/>
          </w:tcPr>
          <w:p w14:paraId="6BF5CAE8" w14:textId="30F2C77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2C3934">
            <w:pPr>
              <w:pStyle w:val="TAR"/>
              <w:rPr>
                <w:sz w:val="16"/>
                <w:szCs w:val="16"/>
                <w:lang w:eastAsia="zh-CN"/>
              </w:rPr>
            </w:pPr>
          </w:p>
        </w:tc>
        <w:tc>
          <w:tcPr>
            <w:tcW w:w="416"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2C3934">
            <w:pPr>
              <w:pStyle w:val="TAL"/>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997"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42"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15" w:type="dxa"/>
            <w:shd w:val="solid" w:color="FFFFFF" w:fill="auto"/>
          </w:tcPr>
          <w:p w14:paraId="5CA933ED" w14:textId="689015B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997"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42"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15" w:type="dxa"/>
            <w:shd w:val="solid" w:color="FFFFFF" w:fill="auto"/>
          </w:tcPr>
          <w:p w14:paraId="2337B3A4" w14:textId="0F237DD3"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997"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42"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15" w:type="dxa"/>
            <w:shd w:val="solid" w:color="FFFFFF" w:fill="auto"/>
          </w:tcPr>
          <w:p w14:paraId="2F5969EB" w14:textId="2CF4A5D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997"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42"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15" w:type="dxa"/>
            <w:shd w:val="solid" w:color="FFFFFF" w:fill="auto"/>
          </w:tcPr>
          <w:p w14:paraId="620CF59A" w14:textId="48BBA52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2C3934">
            <w:pPr>
              <w:pStyle w:val="TAR"/>
              <w:rPr>
                <w:sz w:val="16"/>
                <w:szCs w:val="16"/>
                <w:lang w:eastAsia="zh-CN"/>
              </w:rPr>
            </w:pPr>
          </w:p>
        </w:tc>
        <w:tc>
          <w:tcPr>
            <w:tcW w:w="416"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997"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42"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15" w:type="dxa"/>
            <w:shd w:val="solid" w:color="FFFFFF" w:fill="auto"/>
          </w:tcPr>
          <w:p w14:paraId="129B2B3E" w14:textId="6BE01470"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997"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42"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15" w:type="dxa"/>
            <w:shd w:val="solid" w:color="FFFFFF" w:fill="auto"/>
          </w:tcPr>
          <w:p w14:paraId="747CB660" w14:textId="11EC527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997"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42"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15" w:type="dxa"/>
            <w:shd w:val="solid" w:color="FFFFFF" w:fill="auto"/>
          </w:tcPr>
          <w:p w14:paraId="3E981543" w14:textId="21F7D62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2C3934">
            <w:pPr>
              <w:pStyle w:val="TAR"/>
              <w:rPr>
                <w:sz w:val="16"/>
                <w:szCs w:val="16"/>
                <w:lang w:eastAsia="zh-CN"/>
              </w:rPr>
            </w:pPr>
          </w:p>
        </w:tc>
        <w:tc>
          <w:tcPr>
            <w:tcW w:w="416"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997"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42"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15" w:type="dxa"/>
            <w:shd w:val="solid" w:color="FFFFFF" w:fill="auto"/>
          </w:tcPr>
          <w:p w14:paraId="5CF1D9CF" w14:textId="563BB7F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997"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42"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15" w:type="dxa"/>
            <w:shd w:val="solid" w:color="FFFFFF" w:fill="auto"/>
          </w:tcPr>
          <w:p w14:paraId="1D6039AD" w14:textId="2327475E"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2C3934">
            <w:pPr>
              <w:pStyle w:val="TAR"/>
              <w:rPr>
                <w:sz w:val="16"/>
                <w:szCs w:val="16"/>
                <w:lang w:eastAsia="zh-CN"/>
              </w:rPr>
            </w:pPr>
          </w:p>
        </w:tc>
        <w:tc>
          <w:tcPr>
            <w:tcW w:w="416"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997"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42"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15" w:type="dxa"/>
            <w:shd w:val="solid" w:color="FFFFFF" w:fill="auto"/>
          </w:tcPr>
          <w:p w14:paraId="6F81D07F" w14:textId="390255CA"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2C3934">
            <w:pPr>
              <w:pStyle w:val="TAR"/>
              <w:rPr>
                <w:sz w:val="16"/>
                <w:szCs w:val="16"/>
                <w:lang w:eastAsia="zh-CN"/>
              </w:rPr>
            </w:pPr>
          </w:p>
        </w:tc>
        <w:tc>
          <w:tcPr>
            <w:tcW w:w="416"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997"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42"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15" w:type="dxa"/>
            <w:shd w:val="solid" w:color="FFFFFF" w:fill="auto"/>
          </w:tcPr>
          <w:p w14:paraId="33774FE1" w14:textId="5A55D2B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997"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42"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15" w:type="dxa"/>
            <w:shd w:val="solid" w:color="FFFFFF" w:fill="auto"/>
          </w:tcPr>
          <w:p w14:paraId="03698486" w14:textId="6337C95D" w:rsidR="002C3934" w:rsidRDefault="002C3934" w:rsidP="002C3934">
            <w:pPr>
              <w:pStyle w:val="TAL"/>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2C3934">
            <w:pPr>
              <w:pStyle w:val="TAR"/>
              <w:rPr>
                <w:sz w:val="16"/>
                <w:szCs w:val="16"/>
                <w:lang w:eastAsia="zh-CN"/>
              </w:rPr>
            </w:pPr>
          </w:p>
        </w:tc>
        <w:tc>
          <w:tcPr>
            <w:tcW w:w="416"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997"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997"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997"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997"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997"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2C3934">
            <w:pPr>
              <w:pStyle w:val="TAC"/>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2C3934">
            <w:pPr>
              <w:pStyle w:val="TAR"/>
              <w:rPr>
                <w:sz w:val="16"/>
                <w:szCs w:val="16"/>
                <w:lang w:eastAsia="zh-CN"/>
              </w:rPr>
            </w:pPr>
          </w:p>
        </w:tc>
        <w:tc>
          <w:tcPr>
            <w:tcW w:w="416" w:type="dxa"/>
            <w:shd w:val="solid" w:color="FFFFFF" w:fill="auto"/>
          </w:tcPr>
          <w:p w14:paraId="2124419A" w14:textId="77DA864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997"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2C3934">
            <w:pPr>
              <w:pStyle w:val="TAC"/>
              <w:rPr>
                <w:sz w:val="16"/>
                <w:szCs w:val="16"/>
              </w:rPr>
            </w:pPr>
            <w:r>
              <w:rPr>
                <w:sz w:val="16"/>
                <w:szCs w:val="16"/>
              </w:rPr>
              <w:t>CP-223173</w:t>
            </w:r>
          </w:p>
        </w:tc>
        <w:tc>
          <w:tcPr>
            <w:tcW w:w="515" w:type="dxa"/>
            <w:shd w:val="solid" w:color="FFFFFF" w:fill="auto"/>
          </w:tcPr>
          <w:p w14:paraId="662E7927" w14:textId="55CFE28E" w:rsidR="002C3934" w:rsidRDefault="002C3934" w:rsidP="002C3934">
            <w:pPr>
              <w:pStyle w:val="TAL"/>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997"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15"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2C3934">
            <w:pPr>
              <w:pStyle w:val="TAR"/>
              <w:rPr>
                <w:sz w:val="16"/>
                <w:szCs w:val="16"/>
                <w:lang w:eastAsia="zh-CN"/>
              </w:rPr>
            </w:pPr>
          </w:p>
        </w:tc>
        <w:tc>
          <w:tcPr>
            <w:tcW w:w="416"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997"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15"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997"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15"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997"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15"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997"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15"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2C3934">
            <w:pPr>
              <w:pStyle w:val="TAR"/>
              <w:rPr>
                <w:sz w:val="16"/>
                <w:szCs w:val="16"/>
                <w:lang w:eastAsia="zh-CN"/>
              </w:rPr>
            </w:pPr>
          </w:p>
        </w:tc>
        <w:tc>
          <w:tcPr>
            <w:tcW w:w="416"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997"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15"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2C3934">
            <w:pPr>
              <w:pStyle w:val="TAR"/>
              <w:rPr>
                <w:sz w:val="16"/>
                <w:szCs w:val="16"/>
                <w:lang w:eastAsia="zh-CN"/>
              </w:rPr>
            </w:pPr>
          </w:p>
        </w:tc>
        <w:tc>
          <w:tcPr>
            <w:tcW w:w="416"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997"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15"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997"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15"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997"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15"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997"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15"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2C3934">
            <w:pPr>
              <w:pStyle w:val="TAR"/>
              <w:rPr>
                <w:sz w:val="16"/>
                <w:szCs w:val="16"/>
                <w:lang w:eastAsia="zh-CN"/>
              </w:rPr>
            </w:pPr>
          </w:p>
        </w:tc>
        <w:tc>
          <w:tcPr>
            <w:tcW w:w="416"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2C3934">
            <w:pPr>
              <w:pStyle w:val="TAC"/>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16"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F61CD2">
            <w:pPr>
              <w:pStyle w:val="TAC"/>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F61CD2">
            <w:pPr>
              <w:pStyle w:val="TAL"/>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F61CD2">
            <w:pPr>
              <w:pStyle w:val="TAL"/>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F61CD2">
            <w:pPr>
              <w:pStyle w:val="TAL"/>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F61CD2">
            <w:pPr>
              <w:pStyle w:val="TAR"/>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F61CD2">
            <w:pPr>
              <w:pStyle w:val="TAL"/>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F61CD2">
            <w:pPr>
              <w:pStyle w:val="TAL"/>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F61CD2">
            <w:pPr>
              <w:pStyle w:val="TAL"/>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F61CD2">
            <w:pPr>
              <w:pStyle w:val="TAL"/>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F61CD2">
            <w:pPr>
              <w:pStyle w:val="TAL"/>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F61CD2">
            <w:pPr>
              <w:pStyle w:val="TAC"/>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F61CD2">
            <w:pPr>
              <w:pStyle w:val="TAL"/>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F61CD2">
            <w:pPr>
              <w:pStyle w:val="TAR"/>
              <w:rPr>
                <w:rFonts w:cs="Arial"/>
                <w:color w:val="000000"/>
                <w:sz w:val="16"/>
                <w:szCs w:val="16"/>
              </w:rPr>
            </w:pPr>
          </w:p>
        </w:tc>
        <w:tc>
          <w:tcPr>
            <w:tcW w:w="416" w:type="dxa"/>
            <w:shd w:val="solid" w:color="FFFFFF" w:fill="auto"/>
          </w:tcPr>
          <w:p w14:paraId="26B766EA" w14:textId="05789587"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F61CD2">
            <w:pPr>
              <w:pStyle w:val="TAL"/>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F61CD2">
            <w:pPr>
              <w:pStyle w:val="TAL"/>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F61CD2">
            <w:pPr>
              <w:pStyle w:val="TAL"/>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F61CD2">
            <w:pPr>
              <w:pStyle w:val="TAL"/>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F61CD2">
            <w:pPr>
              <w:pStyle w:val="TAC"/>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F61CD2">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F61CD2">
            <w:pPr>
              <w:pStyle w:val="TAC"/>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F61CD2">
            <w:pPr>
              <w:pStyle w:val="TAL"/>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F61CD2">
            <w:pPr>
              <w:pStyle w:val="TAR"/>
              <w:rPr>
                <w:rFonts w:cs="Arial"/>
                <w:color w:val="000000"/>
                <w:sz w:val="16"/>
                <w:szCs w:val="16"/>
              </w:rPr>
            </w:pPr>
          </w:p>
        </w:tc>
        <w:tc>
          <w:tcPr>
            <w:tcW w:w="416" w:type="dxa"/>
            <w:shd w:val="solid" w:color="FFFFFF" w:fill="auto"/>
          </w:tcPr>
          <w:p w14:paraId="31C5283C" w14:textId="0444A0B8" w:rsidR="00F61CD2" w:rsidRDefault="00F61CD2" w:rsidP="00F61CD2">
            <w:pPr>
              <w:pStyle w:val="TAC"/>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F61CD2">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F61CD2">
            <w:pPr>
              <w:pStyle w:val="TAC"/>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8947B7">
            <w:pPr>
              <w:pStyle w:val="TAC"/>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8947B7">
            <w:pPr>
              <w:pStyle w:val="TAC"/>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8947B7">
            <w:pPr>
              <w:pStyle w:val="TAC"/>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8947B7">
            <w:pPr>
              <w:pStyle w:val="TAL"/>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8947B7">
            <w:pPr>
              <w:pStyle w:val="TAR"/>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8947B7">
            <w:pPr>
              <w:pStyle w:val="TAC"/>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8947B7">
            <w:pPr>
              <w:pStyle w:val="TAL"/>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8947B7">
            <w:pPr>
              <w:pStyle w:val="TAC"/>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8947B7">
            <w:pPr>
              <w:pStyle w:val="TAC"/>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8947B7">
            <w:pPr>
              <w:pStyle w:val="TAC"/>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8947B7">
            <w:pPr>
              <w:pStyle w:val="TAC"/>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8947B7">
            <w:pPr>
              <w:pStyle w:val="TAL"/>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8947B7">
            <w:pPr>
              <w:pStyle w:val="TAR"/>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8947B7">
            <w:pPr>
              <w:pStyle w:val="TAC"/>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8947B7">
            <w:pPr>
              <w:pStyle w:val="TAL"/>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8947B7">
            <w:pPr>
              <w:pStyle w:val="TAC"/>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8947B7">
            <w:pPr>
              <w:pStyle w:val="TAC"/>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8947B7">
            <w:pPr>
              <w:pStyle w:val="TAC"/>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8947B7">
            <w:pPr>
              <w:pStyle w:val="TAC"/>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8947B7">
            <w:pPr>
              <w:pStyle w:val="TAL"/>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8947B7">
            <w:pPr>
              <w:pStyle w:val="TAR"/>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8947B7">
            <w:pPr>
              <w:pStyle w:val="TAC"/>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8947B7">
            <w:pPr>
              <w:pStyle w:val="TAL"/>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8947B7">
            <w:pPr>
              <w:pStyle w:val="TAC"/>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8947B7">
            <w:pPr>
              <w:pStyle w:val="TAC"/>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8947B7">
            <w:pPr>
              <w:pStyle w:val="TAC"/>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8947B7">
            <w:pPr>
              <w:pStyle w:val="TAC"/>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8947B7">
            <w:pPr>
              <w:pStyle w:val="TAL"/>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8947B7">
            <w:pPr>
              <w:pStyle w:val="TAR"/>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8947B7">
            <w:pPr>
              <w:pStyle w:val="TAC"/>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8947B7">
            <w:pPr>
              <w:pStyle w:val="TAL"/>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8947B7">
            <w:pPr>
              <w:pStyle w:val="TAC"/>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8947B7">
            <w:pPr>
              <w:pStyle w:val="TAC"/>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8947B7">
            <w:pPr>
              <w:pStyle w:val="TAC"/>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8947B7">
            <w:pPr>
              <w:pStyle w:val="TAC"/>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8947B7">
            <w:pPr>
              <w:pStyle w:val="TAL"/>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8947B7">
            <w:pPr>
              <w:pStyle w:val="TAR"/>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8947B7">
            <w:pPr>
              <w:pStyle w:val="TAC"/>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8947B7">
            <w:pPr>
              <w:pStyle w:val="TAL"/>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8947B7">
            <w:pPr>
              <w:pStyle w:val="TAC"/>
              <w:rPr>
                <w:sz w:val="16"/>
                <w:szCs w:val="16"/>
                <w:lang w:eastAsia="zh-CN"/>
              </w:rPr>
            </w:pPr>
            <w:r w:rsidRPr="00493108">
              <w:rPr>
                <w:sz w:val="16"/>
                <w:szCs w:val="16"/>
                <w:lang w:eastAsia="zh-CN"/>
              </w:rPr>
              <w:t>18.3.0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E6917" w14:textId="77777777" w:rsidR="00266466" w:rsidRDefault="00266466">
      <w:pPr>
        <w:spacing w:after="0"/>
      </w:pPr>
      <w:r>
        <w:separator/>
      </w:r>
    </w:p>
  </w:endnote>
  <w:endnote w:type="continuationSeparator" w:id="0">
    <w:p w14:paraId="5A651EA5" w14:textId="77777777" w:rsidR="00266466" w:rsidRDefault="002664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7BF4B" w14:textId="77777777" w:rsidR="00266466" w:rsidRDefault="00266466">
      <w:pPr>
        <w:spacing w:after="0"/>
      </w:pPr>
      <w:r>
        <w:separator/>
      </w:r>
    </w:p>
  </w:footnote>
  <w:footnote w:type="continuationSeparator" w:id="0">
    <w:p w14:paraId="0836B41F" w14:textId="77777777" w:rsidR="00266466" w:rsidRDefault="002664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C6AF1BE"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47B7">
      <w:rPr>
        <w:rFonts w:ascii="Arial" w:hAnsi="Arial" w:cs="Arial"/>
        <w:b/>
        <w:noProof/>
        <w:sz w:val="18"/>
        <w:szCs w:val="18"/>
      </w:rPr>
      <w:t>3GPP TS 29.575 V18.3.0 (2023-07)</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BC2CFAB"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47B7">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47A3"/>
    <w:rsid w:val="00055412"/>
    <w:rsid w:val="00061687"/>
    <w:rsid w:val="0006517C"/>
    <w:rsid w:val="00080BA8"/>
    <w:rsid w:val="000E793D"/>
    <w:rsid w:val="00123A18"/>
    <w:rsid w:val="001377D6"/>
    <w:rsid w:val="00143BD4"/>
    <w:rsid w:val="00144871"/>
    <w:rsid w:val="001461F3"/>
    <w:rsid w:val="00147FD1"/>
    <w:rsid w:val="001804A1"/>
    <w:rsid w:val="00195EF0"/>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6466"/>
    <w:rsid w:val="00267616"/>
    <w:rsid w:val="002711C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A0BA0"/>
    <w:rsid w:val="005A5451"/>
    <w:rsid w:val="005C0E2E"/>
    <w:rsid w:val="005E7502"/>
    <w:rsid w:val="005E7F43"/>
    <w:rsid w:val="00631E11"/>
    <w:rsid w:val="00660EB3"/>
    <w:rsid w:val="006A4EB4"/>
    <w:rsid w:val="006B73E1"/>
    <w:rsid w:val="006C3758"/>
    <w:rsid w:val="006C7DEC"/>
    <w:rsid w:val="00703CB5"/>
    <w:rsid w:val="007073D3"/>
    <w:rsid w:val="0071185E"/>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EF4578"/>
    <w:rsid w:val="00F26905"/>
    <w:rsid w:val="00F40CA7"/>
    <w:rsid w:val="00F547CF"/>
    <w:rsid w:val="00F61CD2"/>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80</Pages>
  <Words>26788</Words>
  <Characters>152696</Characters>
  <Application>Microsoft Office Word</Application>
  <DocSecurity>0</DocSecurity>
  <Lines>1272</Lines>
  <Paragraphs>358</Paragraphs>
  <ScaleCrop>false</ScaleCrop>
  <Company>ETSI</Company>
  <LinksUpToDate>false</LinksUpToDate>
  <CharactersWithSpaces>179126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4</cp:revision>
  <cp:lastPrinted>2019-02-25T22:05:00Z</cp:lastPrinted>
  <dcterms:created xsi:type="dcterms:W3CDTF">2023-08-31T07:33:00Z</dcterms:created>
  <dcterms:modified xsi:type="dcterms:W3CDTF">2023-09-13T09:16:00Z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